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F6B70" w14:textId="75B90B6E" w:rsidR="009A57DE" w:rsidRDefault="009A57DE">
      <w:pPr>
        <w:rPr>
          <w:b/>
          <w:sz w:val="44"/>
          <w:szCs w:val="44"/>
        </w:rPr>
      </w:pPr>
    </w:p>
    <w:p w14:paraId="56F860F0" w14:textId="11ABB946" w:rsidR="009A57DE" w:rsidRDefault="009A57DE">
      <w:pPr>
        <w:rPr>
          <w:b/>
          <w:sz w:val="44"/>
          <w:szCs w:val="44"/>
        </w:rPr>
      </w:pPr>
    </w:p>
    <w:tbl>
      <w:tblPr>
        <w:tblW w:w="4916" w:type="pct"/>
        <w:tblLayout w:type="fixed"/>
        <w:tblCellMar>
          <w:left w:w="0" w:type="dxa"/>
        </w:tblCellMar>
        <w:tblLook w:val="01E0" w:firstRow="1" w:lastRow="1" w:firstColumn="1" w:lastColumn="1" w:noHBand="0" w:noVBand="0"/>
      </w:tblPr>
      <w:tblGrid>
        <w:gridCol w:w="9683"/>
      </w:tblGrid>
      <w:tr w:rsidR="009A57DE" w:rsidRPr="00DD3DFA" w14:paraId="3F54EB43" w14:textId="77777777" w:rsidTr="00841022">
        <w:trPr>
          <w:trHeight w:val="284"/>
        </w:trPr>
        <w:tc>
          <w:tcPr>
            <w:tcW w:w="7881" w:type="dxa"/>
            <w:shd w:val="clear" w:color="auto" w:fill="auto"/>
          </w:tcPr>
          <w:p w14:paraId="4B29935B" w14:textId="77777777" w:rsidR="0081049D" w:rsidRDefault="0081049D" w:rsidP="007C74F0">
            <w:pPr>
              <w:pStyle w:val="Tabelnormaal"/>
              <w:rPr>
                <w:rFonts w:ascii="Corbel" w:hAnsi="Corbel" w:cs="Times New Roman"/>
                <w:b/>
                <w:color w:val="auto"/>
                <w:sz w:val="36"/>
                <w:szCs w:val="36"/>
              </w:rPr>
            </w:pPr>
          </w:p>
          <w:p w14:paraId="52DB7315" w14:textId="77777777" w:rsidR="0081049D" w:rsidRDefault="0081049D" w:rsidP="007C74F0">
            <w:pPr>
              <w:pStyle w:val="Tabelnormaal"/>
              <w:rPr>
                <w:rFonts w:ascii="Corbel" w:hAnsi="Corbel" w:cs="Times New Roman"/>
                <w:b/>
                <w:color w:val="auto"/>
                <w:sz w:val="36"/>
                <w:szCs w:val="36"/>
              </w:rPr>
            </w:pPr>
          </w:p>
          <w:p w14:paraId="2279D94D" w14:textId="77777777" w:rsidR="0081049D" w:rsidRDefault="0081049D" w:rsidP="007C74F0">
            <w:pPr>
              <w:pStyle w:val="Tabelnormaal"/>
              <w:rPr>
                <w:rFonts w:ascii="Corbel" w:hAnsi="Corbel" w:cs="Times New Roman"/>
                <w:b/>
                <w:color w:val="auto"/>
                <w:sz w:val="36"/>
                <w:szCs w:val="36"/>
              </w:rPr>
            </w:pPr>
          </w:p>
          <w:p w14:paraId="7477FE2F" w14:textId="77777777" w:rsidR="0081049D" w:rsidRDefault="0081049D" w:rsidP="007C74F0">
            <w:pPr>
              <w:pStyle w:val="Tabelnormaal"/>
              <w:rPr>
                <w:rFonts w:ascii="Corbel" w:hAnsi="Corbel" w:cs="Times New Roman"/>
                <w:b/>
                <w:color w:val="auto"/>
                <w:sz w:val="36"/>
                <w:szCs w:val="36"/>
              </w:rPr>
            </w:pPr>
          </w:p>
          <w:p w14:paraId="6AA213BD" w14:textId="77777777" w:rsidR="0081049D" w:rsidRDefault="0081049D" w:rsidP="007C74F0">
            <w:pPr>
              <w:pStyle w:val="Tabelnormaal"/>
              <w:rPr>
                <w:rFonts w:ascii="Corbel" w:hAnsi="Corbel" w:cs="Times New Roman"/>
                <w:b/>
                <w:color w:val="auto"/>
                <w:sz w:val="36"/>
                <w:szCs w:val="36"/>
              </w:rPr>
            </w:pPr>
          </w:p>
          <w:p w14:paraId="7EF52119" w14:textId="77777777" w:rsidR="0081049D" w:rsidRDefault="0081049D" w:rsidP="007C74F0">
            <w:pPr>
              <w:pStyle w:val="Tabelnormaal"/>
              <w:rPr>
                <w:rFonts w:ascii="Corbel" w:hAnsi="Corbel" w:cs="Times New Roman"/>
                <w:b/>
                <w:color w:val="auto"/>
                <w:sz w:val="36"/>
                <w:szCs w:val="36"/>
              </w:rPr>
            </w:pPr>
          </w:p>
          <w:p w14:paraId="32471AAF" w14:textId="77777777" w:rsidR="0081049D" w:rsidRDefault="0081049D" w:rsidP="007C74F0">
            <w:pPr>
              <w:pStyle w:val="Tabelnormaal"/>
              <w:rPr>
                <w:rFonts w:ascii="Corbel" w:hAnsi="Corbel" w:cs="Times New Roman"/>
                <w:b/>
                <w:color w:val="auto"/>
                <w:sz w:val="36"/>
                <w:szCs w:val="36"/>
              </w:rPr>
            </w:pPr>
          </w:p>
          <w:p w14:paraId="202C4774" w14:textId="77777777" w:rsidR="0081049D" w:rsidRDefault="0081049D" w:rsidP="007C74F0">
            <w:pPr>
              <w:pStyle w:val="Tabelnormaal"/>
              <w:rPr>
                <w:rFonts w:ascii="Corbel" w:hAnsi="Corbel" w:cs="Times New Roman"/>
                <w:b/>
                <w:color w:val="auto"/>
                <w:sz w:val="36"/>
                <w:szCs w:val="36"/>
              </w:rPr>
            </w:pPr>
          </w:p>
          <w:p w14:paraId="5AFF80CF" w14:textId="77777777" w:rsidR="0081049D" w:rsidRDefault="0081049D" w:rsidP="007C74F0">
            <w:pPr>
              <w:pStyle w:val="Tabelnormaal"/>
              <w:rPr>
                <w:rFonts w:ascii="Corbel" w:hAnsi="Corbel" w:cs="Times New Roman"/>
                <w:b/>
                <w:color w:val="auto"/>
                <w:sz w:val="36"/>
                <w:szCs w:val="36"/>
              </w:rPr>
            </w:pPr>
          </w:p>
          <w:p w14:paraId="2C3FA005" w14:textId="1FDD34F5" w:rsidR="000B1A2A" w:rsidRDefault="00DD5769" w:rsidP="00CF7165">
            <w:pPr>
              <w:pStyle w:val="Tabelnormaal"/>
              <w:rPr>
                <w:rFonts w:ascii="Corbel" w:hAnsi="Corbel" w:cs="Times New Roman"/>
                <w:b/>
                <w:color w:val="auto"/>
                <w:sz w:val="36"/>
                <w:szCs w:val="36"/>
              </w:rPr>
            </w:pPr>
            <w:r w:rsidRPr="00DD5769">
              <w:rPr>
                <w:rFonts w:ascii="Corbel" w:hAnsi="Corbel" w:cs="Times New Roman"/>
                <w:b/>
                <w:color w:val="auto"/>
                <w:sz w:val="36"/>
                <w:szCs w:val="36"/>
              </w:rPr>
              <w:t>Uitvoering inkomenstoetsen ROCvA - F</w:t>
            </w:r>
          </w:p>
          <w:p w14:paraId="3339A718" w14:textId="23BD324E" w:rsidR="009A57DE" w:rsidRPr="00DD3DFA" w:rsidRDefault="006D188A" w:rsidP="00CF7165">
            <w:pPr>
              <w:pStyle w:val="Tabelnormaal"/>
              <w:rPr>
                <w:rFonts w:ascii="Corbel" w:hAnsi="Corbel" w:cs="Times New Roman"/>
                <w:b/>
                <w:color w:val="auto"/>
                <w:sz w:val="36"/>
                <w:szCs w:val="36"/>
              </w:rPr>
            </w:pPr>
            <w:r>
              <w:rPr>
                <w:rFonts w:ascii="Corbel" w:hAnsi="Corbel" w:cs="Times New Roman"/>
                <w:b/>
                <w:color w:val="auto"/>
                <w:sz w:val="36"/>
                <w:szCs w:val="36"/>
              </w:rPr>
              <w:t xml:space="preserve">Formulier </w:t>
            </w:r>
            <w:r w:rsidR="00BB5585">
              <w:rPr>
                <w:rFonts w:ascii="Corbel" w:hAnsi="Corbel" w:cs="Times New Roman"/>
                <w:b/>
                <w:color w:val="auto"/>
                <w:sz w:val="36"/>
                <w:szCs w:val="36"/>
              </w:rPr>
              <w:t>D</w:t>
            </w:r>
            <w:r w:rsidR="00223DC9">
              <w:rPr>
                <w:rFonts w:ascii="Corbel" w:hAnsi="Corbel" w:cs="Times New Roman"/>
                <w:b/>
                <w:color w:val="auto"/>
                <w:sz w:val="36"/>
                <w:szCs w:val="36"/>
              </w:rPr>
              <w:t xml:space="preserve"> </w:t>
            </w:r>
            <w:r w:rsidR="00B73E34">
              <w:rPr>
                <w:rFonts w:ascii="Corbel" w:hAnsi="Corbel" w:cs="Times New Roman"/>
                <w:b/>
                <w:color w:val="auto"/>
                <w:sz w:val="36"/>
                <w:szCs w:val="36"/>
              </w:rPr>
              <w:t>Kwaliteitsvragen</w:t>
            </w:r>
            <w:r w:rsidR="00BB0774">
              <w:rPr>
                <w:rFonts w:ascii="Corbel" w:hAnsi="Corbel" w:cs="Times New Roman"/>
                <w:b/>
                <w:color w:val="auto"/>
                <w:sz w:val="36"/>
                <w:szCs w:val="36"/>
              </w:rPr>
              <w:t xml:space="preserve"> </w:t>
            </w:r>
            <w:r w:rsidR="007C74F0" w:rsidRPr="007C74F0">
              <w:rPr>
                <w:rFonts w:ascii="Corbel" w:hAnsi="Corbel" w:cs="Times New Roman"/>
                <w:b/>
                <w:color w:val="auto"/>
                <w:sz w:val="36"/>
                <w:szCs w:val="36"/>
              </w:rPr>
              <w:t xml:space="preserve"> </w:t>
            </w:r>
          </w:p>
          <w:p w14:paraId="45CC1D7C" w14:textId="77777777" w:rsidR="009A57DE" w:rsidRPr="00DD3DFA" w:rsidRDefault="009A57DE" w:rsidP="00841022">
            <w:pPr>
              <w:pStyle w:val="Tabelnormaal"/>
              <w:spacing w:after="0"/>
              <w:jc w:val="left"/>
              <w:rPr>
                <w:rFonts w:ascii="Corbel" w:hAnsi="Corbel" w:cs="Times New Roman"/>
                <w:b/>
                <w:color w:val="auto"/>
                <w:sz w:val="36"/>
                <w:szCs w:val="36"/>
              </w:rPr>
            </w:pPr>
          </w:p>
          <w:p w14:paraId="4293E8C0" w14:textId="73A5F52E" w:rsidR="009A57DE" w:rsidRPr="00DD3DFA" w:rsidRDefault="00E36955" w:rsidP="00E36955">
            <w:pPr>
              <w:pStyle w:val="Tabelnormaal"/>
              <w:spacing w:after="0"/>
              <w:ind w:left="1843"/>
              <w:jc w:val="left"/>
              <w:rPr>
                <w:rFonts w:ascii="Corbel" w:hAnsi="Corbel" w:cs="Times New Roman"/>
                <w:b/>
                <w:color w:val="auto"/>
                <w:sz w:val="36"/>
                <w:szCs w:val="36"/>
              </w:rPr>
            </w:pPr>
            <w:r>
              <w:rPr>
                <w:rFonts w:ascii="Corbel" w:hAnsi="Corbel" w:cs="Times New Roman"/>
                <w:b/>
                <w:noProof/>
                <w:color w:val="auto"/>
                <w:sz w:val="36"/>
                <w:szCs w:val="36"/>
              </w:rPr>
              <w:drawing>
                <wp:inline distT="0" distB="0" distL="0" distR="0" wp14:anchorId="256D80C2" wp14:editId="399A6874">
                  <wp:extent cx="3670300" cy="1377950"/>
                  <wp:effectExtent l="0" t="0" r="635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70300" cy="1377950"/>
                          </a:xfrm>
                          <a:prstGeom prst="rect">
                            <a:avLst/>
                          </a:prstGeom>
                          <a:noFill/>
                        </pic:spPr>
                      </pic:pic>
                    </a:graphicData>
                  </a:graphic>
                </wp:inline>
              </w:drawing>
            </w:r>
          </w:p>
        </w:tc>
      </w:tr>
      <w:tr w:rsidR="009A57DE" w:rsidRPr="00DD3DFA" w14:paraId="685F4679" w14:textId="77777777" w:rsidTr="00841022">
        <w:trPr>
          <w:trHeight w:val="567"/>
        </w:trPr>
        <w:tc>
          <w:tcPr>
            <w:tcW w:w="7881" w:type="dxa"/>
            <w:shd w:val="clear" w:color="auto" w:fill="auto"/>
            <w:vAlign w:val="bottom"/>
          </w:tcPr>
          <w:p w14:paraId="169C2214" w14:textId="77777777" w:rsidR="009A57DE" w:rsidRPr="00DD3DFA" w:rsidRDefault="009A57DE" w:rsidP="00841022">
            <w:pPr>
              <w:pStyle w:val="Tabelnormaal"/>
              <w:spacing w:after="0"/>
              <w:jc w:val="left"/>
              <w:rPr>
                <w:rFonts w:ascii="Corbel" w:hAnsi="Corbel" w:cs="Times New Roman"/>
                <w:b/>
                <w:color w:val="auto"/>
                <w:sz w:val="36"/>
                <w:szCs w:val="36"/>
              </w:rPr>
            </w:pPr>
          </w:p>
          <w:p w14:paraId="0171087D" w14:textId="77777777" w:rsidR="009A57DE" w:rsidRPr="00DD3DFA" w:rsidRDefault="009A57DE" w:rsidP="00BB0774">
            <w:pPr>
              <w:pStyle w:val="Tabelnormaal"/>
              <w:spacing w:after="0"/>
              <w:jc w:val="left"/>
              <w:rPr>
                <w:rFonts w:ascii="Corbel" w:hAnsi="Corbel" w:cs="Times New Roman"/>
                <w:b/>
                <w:color w:val="auto"/>
                <w:sz w:val="36"/>
                <w:szCs w:val="36"/>
              </w:rPr>
            </w:pPr>
          </w:p>
        </w:tc>
      </w:tr>
      <w:tr w:rsidR="007C74F0" w:rsidRPr="00DD3DFA" w14:paraId="4E7C7185" w14:textId="77777777" w:rsidTr="00841022">
        <w:trPr>
          <w:trHeight w:val="567"/>
        </w:trPr>
        <w:tc>
          <w:tcPr>
            <w:tcW w:w="7881" w:type="dxa"/>
            <w:shd w:val="clear" w:color="auto" w:fill="auto"/>
            <w:vAlign w:val="bottom"/>
          </w:tcPr>
          <w:p w14:paraId="3CA62F96" w14:textId="77777777" w:rsidR="007C74F0" w:rsidRPr="00DD3DFA" w:rsidRDefault="007C74F0" w:rsidP="00841022">
            <w:pPr>
              <w:pStyle w:val="Tabelnormaal"/>
              <w:spacing w:after="0"/>
              <w:jc w:val="left"/>
              <w:rPr>
                <w:rFonts w:ascii="Corbel" w:hAnsi="Corbel" w:cs="Times New Roman"/>
                <w:b/>
                <w:color w:val="auto"/>
                <w:sz w:val="36"/>
                <w:szCs w:val="36"/>
              </w:rPr>
            </w:pPr>
          </w:p>
        </w:tc>
      </w:tr>
      <w:tr w:rsidR="007C74F0" w:rsidRPr="00DD3DFA" w14:paraId="76EF43D5" w14:textId="77777777" w:rsidTr="00841022">
        <w:trPr>
          <w:trHeight w:val="567"/>
        </w:trPr>
        <w:tc>
          <w:tcPr>
            <w:tcW w:w="7881" w:type="dxa"/>
            <w:shd w:val="clear" w:color="auto" w:fill="auto"/>
            <w:vAlign w:val="bottom"/>
          </w:tcPr>
          <w:p w14:paraId="249EB0BF" w14:textId="77777777" w:rsidR="007C74F0" w:rsidRPr="00DD3DFA" w:rsidRDefault="007C74F0" w:rsidP="00841022">
            <w:pPr>
              <w:pStyle w:val="Tabelnormaal"/>
              <w:spacing w:after="0"/>
              <w:jc w:val="left"/>
              <w:rPr>
                <w:rFonts w:ascii="Corbel" w:hAnsi="Corbel" w:cs="Times New Roman"/>
                <w:b/>
                <w:color w:val="auto"/>
                <w:sz w:val="36"/>
                <w:szCs w:val="36"/>
              </w:rPr>
            </w:pPr>
          </w:p>
        </w:tc>
      </w:tr>
    </w:tbl>
    <w:p w14:paraId="51C68C80" w14:textId="4908E7B6" w:rsidR="009A57DE" w:rsidRDefault="009A57DE">
      <w:pPr>
        <w:rPr>
          <w:b/>
          <w:sz w:val="44"/>
          <w:szCs w:val="44"/>
        </w:rPr>
      </w:pPr>
    </w:p>
    <w:p w14:paraId="75AE0974" w14:textId="30ADAD43" w:rsidR="009A57DE" w:rsidRDefault="009A57DE">
      <w:pPr>
        <w:rPr>
          <w:b/>
          <w:sz w:val="44"/>
          <w:szCs w:val="44"/>
        </w:rPr>
      </w:pPr>
    </w:p>
    <w:p w14:paraId="6467765A" w14:textId="4255EB6F" w:rsidR="009A57DE" w:rsidRDefault="009A57DE">
      <w:pPr>
        <w:rPr>
          <w:b/>
          <w:sz w:val="44"/>
          <w:szCs w:val="44"/>
        </w:rPr>
      </w:pPr>
    </w:p>
    <w:p w14:paraId="1EE43107" w14:textId="77777777" w:rsidR="009A57DE" w:rsidRPr="003623BB" w:rsidRDefault="009A57DE">
      <w:pPr>
        <w:rPr>
          <w:b/>
          <w:sz w:val="44"/>
          <w:szCs w:val="44"/>
        </w:rPr>
      </w:pPr>
    </w:p>
    <w:p w14:paraId="4BB897B6" w14:textId="77777777" w:rsidR="0021083E" w:rsidRDefault="0021083E"/>
    <w:p w14:paraId="79F1F6FB" w14:textId="77777777" w:rsidR="00FC3BDF" w:rsidRDefault="00FC3BDF" w:rsidP="009A57DE">
      <w:pPr>
        <w:rPr>
          <w:rFonts w:cs="Arial"/>
          <w:lang w:eastAsia="en-US"/>
        </w:rPr>
        <w:sectPr w:rsidR="00FC3BDF" w:rsidSect="00046D1A">
          <w:headerReference w:type="default" r:id="rId9"/>
          <w:pgSz w:w="11906" w:h="16838" w:code="9"/>
          <w:pgMar w:top="1701" w:right="924" w:bottom="851" w:left="1134" w:header="454" w:footer="765" w:gutter="0"/>
          <w:pgNumType w:start="1"/>
          <w:cols w:space="708"/>
          <w:docGrid w:linePitch="360"/>
        </w:sectPr>
      </w:pPr>
    </w:p>
    <w:p w14:paraId="003B4BAC" w14:textId="796A1D7F" w:rsidR="00BB0774" w:rsidRPr="002E5092" w:rsidRDefault="00602223" w:rsidP="00BB0774">
      <w:pPr>
        <w:widowControl w:val="0"/>
        <w:rPr>
          <w:rFonts w:ascii="RijksoverheidSansHeading" w:eastAsiaTheme="majorEastAsia" w:hAnsi="RijksoverheidSansHeading" w:cstheme="majorBidi"/>
          <w:b/>
          <w:bCs/>
          <w:color w:val="1F497D" w:themeColor="text2"/>
          <w:sz w:val="28"/>
          <w:szCs w:val="28"/>
          <w:lang w:eastAsia="en-US"/>
        </w:rPr>
      </w:pPr>
      <w:r>
        <w:rPr>
          <w:rFonts w:ascii="RijksoverheidSansHeading" w:eastAsiaTheme="majorEastAsia" w:hAnsi="RijksoverheidSansHeading" w:cstheme="majorBidi"/>
          <w:b/>
          <w:bCs/>
          <w:color w:val="1F497D" w:themeColor="text2"/>
          <w:sz w:val="28"/>
          <w:szCs w:val="28"/>
          <w:lang w:eastAsia="en-US"/>
        </w:rPr>
        <w:lastRenderedPageBreak/>
        <w:t>Kwaliteitsvragen</w:t>
      </w:r>
      <w:r w:rsidR="00BB0774" w:rsidRPr="002E5092">
        <w:rPr>
          <w:rFonts w:ascii="RijksoverheidSansHeading" w:eastAsiaTheme="majorEastAsia" w:hAnsi="RijksoverheidSansHeading" w:cstheme="majorBidi"/>
          <w:b/>
          <w:bCs/>
          <w:color w:val="1F497D" w:themeColor="text2"/>
          <w:sz w:val="28"/>
          <w:szCs w:val="28"/>
          <w:lang w:eastAsia="en-US"/>
        </w:rPr>
        <w:t xml:space="preserve">   </w:t>
      </w:r>
    </w:p>
    <w:p w14:paraId="7DD2AD0B" w14:textId="77777777" w:rsidR="00BB0774" w:rsidRPr="000A39D9" w:rsidRDefault="00BB0774" w:rsidP="00BB0774">
      <w:pPr>
        <w:widowControl w:val="0"/>
        <w:rPr>
          <w:sz w:val="20"/>
        </w:rPr>
      </w:pPr>
    </w:p>
    <w:p w14:paraId="16457B9B" w14:textId="68633F95" w:rsidR="00BB0774" w:rsidRPr="00E36955" w:rsidRDefault="00BB0774" w:rsidP="00BB0774">
      <w:pPr>
        <w:widowControl w:val="0"/>
        <w:rPr>
          <w:rFonts w:ascii="Arial" w:eastAsia="MS Mincho" w:hAnsi="Arial" w:cs="Arial"/>
          <w:sz w:val="20"/>
          <w:szCs w:val="20"/>
          <w:lang w:eastAsia="en-US"/>
        </w:rPr>
      </w:pPr>
      <w:r w:rsidRPr="00E36955">
        <w:rPr>
          <w:rFonts w:ascii="Arial" w:eastAsia="MS Mincho" w:hAnsi="Arial" w:cs="Arial"/>
          <w:sz w:val="20"/>
          <w:szCs w:val="20"/>
          <w:lang w:eastAsia="en-US"/>
        </w:rPr>
        <w:t>In d</w:t>
      </w:r>
      <w:r w:rsidR="006D188A" w:rsidRPr="00E36955">
        <w:rPr>
          <w:rFonts w:ascii="Arial" w:eastAsia="MS Mincho" w:hAnsi="Arial" w:cs="Arial"/>
          <w:sz w:val="20"/>
          <w:szCs w:val="20"/>
          <w:lang w:eastAsia="en-US"/>
        </w:rPr>
        <w:t xml:space="preserve">it Formulier </w:t>
      </w:r>
      <w:r w:rsidRPr="00E36955">
        <w:rPr>
          <w:rFonts w:ascii="Arial" w:eastAsia="MS Mincho" w:hAnsi="Arial" w:cs="Arial"/>
          <w:sz w:val="20"/>
          <w:szCs w:val="20"/>
          <w:lang w:eastAsia="en-US"/>
        </w:rPr>
        <w:t xml:space="preserve">zijn de </w:t>
      </w:r>
      <w:r w:rsidR="008D6475" w:rsidRPr="00E36955">
        <w:rPr>
          <w:rFonts w:ascii="Arial" w:eastAsia="MS Mincho" w:hAnsi="Arial" w:cs="Arial"/>
          <w:sz w:val="20"/>
          <w:szCs w:val="20"/>
          <w:lang w:eastAsia="en-US"/>
        </w:rPr>
        <w:t xml:space="preserve">kwaliteitsvragen behorende bij de </w:t>
      </w:r>
      <w:proofErr w:type="spellStart"/>
      <w:r w:rsidR="008D6475" w:rsidRPr="00E36955">
        <w:rPr>
          <w:rFonts w:ascii="Arial" w:eastAsia="MS Mincho" w:hAnsi="Arial" w:cs="Arial"/>
          <w:sz w:val="20"/>
          <w:szCs w:val="20"/>
          <w:lang w:eastAsia="en-US"/>
        </w:rPr>
        <w:t>subcriteri</w:t>
      </w:r>
      <w:r w:rsidR="00602223">
        <w:rPr>
          <w:rFonts w:ascii="Arial" w:eastAsia="MS Mincho" w:hAnsi="Arial" w:cs="Arial"/>
          <w:sz w:val="20"/>
          <w:szCs w:val="20"/>
          <w:lang w:eastAsia="en-US"/>
        </w:rPr>
        <w:t>um</w:t>
      </w:r>
      <w:proofErr w:type="spellEnd"/>
      <w:r w:rsidR="00602223">
        <w:rPr>
          <w:rFonts w:ascii="Arial" w:eastAsia="MS Mincho" w:hAnsi="Arial" w:cs="Arial"/>
          <w:sz w:val="20"/>
          <w:szCs w:val="20"/>
          <w:lang w:eastAsia="en-US"/>
        </w:rPr>
        <w:t xml:space="preserve"> Kwaliteit</w:t>
      </w:r>
      <w:r w:rsidR="008D6475" w:rsidRPr="00E36955">
        <w:rPr>
          <w:rFonts w:ascii="Arial" w:eastAsia="MS Mincho" w:hAnsi="Arial" w:cs="Arial"/>
          <w:sz w:val="20"/>
          <w:szCs w:val="20"/>
          <w:lang w:eastAsia="en-US"/>
        </w:rPr>
        <w:t xml:space="preserve"> </w:t>
      </w:r>
      <w:r w:rsidRPr="00E36955">
        <w:rPr>
          <w:rFonts w:ascii="Arial" w:eastAsia="MS Mincho" w:hAnsi="Arial" w:cs="Arial"/>
          <w:sz w:val="20"/>
          <w:szCs w:val="20"/>
          <w:lang w:eastAsia="en-US"/>
        </w:rPr>
        <w:t xml:space="preserve">opgenomen die door de Inschrijvers beantwoord dienen te worden. Hierbij geldt dat wat in de antwoorden beschreven en/of aangeboden wordt onderdeel uitmaakt van de aanbieding en zonder extra kosten geleverd dient te worden. </w:t>
      </w:r>
    </w:p>
    <w:p w14:paraId="02A3ADDF" w14:textId="747307BF" w:rsidR="00BB0774" w:rsidRDefault="00BB0774" w:rsidP="00BB0774">
      <w:pPr>
        <w:widowControl w:val="0"/>
        <w:rPr>
          <w:rFonts w:ascii="Arial" w:eastAsia="MS Mincho" w:hAnsi="Arial" w:cs="Arial"/>
          <w:sz w:val="20"/>
          <w:szCs w:val="20"/>
          <w:lang w:eastAsia="en-US"/>
        </w:rPr>
      </w:pPr>
    </w:p>
    <w:p w14:paraId="4FB5591D" w14:textId="77777777" w:rsidR="00DD5769" w:rsidRDefault="00DD5769" w:rsidP="00DD5769">
      <w:pPr>
        <w:spacing w:line="288" w:lineRule="auto"/>
        <w:rPr>
          <w:rFonts w:ascii="Arial" w:hAnsi="Arial" w:cs="Arial"/>
          <w:sz w:val="20"/>
          <w:szCs w:val="20"/>
        </w:rPr>
      </w:pPr>
    </w:p>
    <w:tbl>
      <w:tblPr>
        <w:tblW w:w="9488" w:type="dxa"/>
        <w:tblLayout w:type="fixed"/>
        <w:tblCellMar>
          <w:left w:w="70" w:type="dxa"/>
          <w:right w:w="70" w:type="dxa"/>
        </w:tblCellMar>
        <w:tblLook w:val="04A0" w:firstRow="1" w:lastRow="0" w:firstColumn="1" w:lastColumn="0" w:noHBand="0" w:noVBand="1"/>
      </w:tblPr>
      <w:tblGrid>
        <w:gridCol w:w="7"/>
        <w:gridCol w:w="1590"/>
        <w:gridCol w:w="6411"/>
        <w:gridCol w:w="1480"/>
      </w:tblGrid>
      <w:tr w:rsidR="00DD5769" w:rsidRPr="005C3A8D" w14:paraId="5BE70AAB" w14:textId="77777777" w:rsidTr="009B1D3A">
        <w:trPr>
          <w:trHeight w:val="420"/>
        </w:trPr>
        <w:tc>
          <w:tcPr>
            <w:tcW w:w="9488" w:type="dxa"/>
            <w:gridSpan w:val="4"/>
            <w:tcBorders>
              <w:top w:val="single" w:sz="8" w:space="0" w:color="auto"/>
              <w:left w:val="single" w:sz="8" w:space="0" w:color="auto"/>
              <w:bottom w:val="nil"/>
              <w:right w:val="single" w:sz="8" w:space="0" w:color="000000"/>
            </w:tcBorders>
            <w:shd w:val="clear" w:color="000000" w:fill="FF0000"/>
            <w:noWrap/>
            <w:vAlign w:val="bottom"/>
            <w:hideMark/>
          </w:tcPr>
          <w:p w14:paraId="7B2880ED" w14:textId="77777777" w:rsidR="00DD5769" w:rsidRPr="005C3A8D" w:rsidRDefault="00DD5769" w:rsidP="009B1D3A">
            <w:pPr>
              <w:rPr>
                <w:rFonts w:cs="Calibri"/>
                <w:b/>
                <w:bCs/>
                <w:color w:val="FFFFFF"/>
                <w:sz w:val="32"/>
                <w:szCs w:val="32"/>
              </w:rPr>
            </w:pPr>
            <w:r>
              <w:rPr>
                <w:rFonts w:cs="Calibri"/>
                <w:b/>
                <w:bCs/>
                <w:color w:val="FFFFFF"/>
                <w:sz w:val="32"/>
                <w:szCs w:val="32"/>
              </w:rPr>
              <w:t>Kwaliteitsvraag 1</w:t>
            </w:r>
            <w:r w:rsidRPr="00BF1148">
              <w:rPr>
                <w:rFonts w:cs="Calibri"/>
                <w:b/>
                <w:bCs/>
                <w:color w:val="FFFFFF"/>
                <w:sz w:val="32"/>
                <w:szCs w:val="32"/>
              </w:rPr>
              <w:t xml:space="preserve"> : </w:t>
            </w:r>
            <w:r>
              <w:rPr>
                <w:rFonts w:cs="Calibri"/>
                <w:b/>
                <w:bCs/>
                <w:color w:val="FFFFFF"/>
                <w:sz w:val="32"/>
                <w:szCs w:val="32"/>
              </w:rPr>
              <w:t>Proces uitvoering inkomenstoets</w:t>
            </w:r>
            <w:r w:rsidRPr="000B1A2A">
              <w:rPr>
                <w:rFonts w:cs="Calibri"/>
                <w:b/>
                <w:bCs/>
                <w:color w:val="FFFFFF"/>
                <w:sz w:val="32"/>
                <w:szCs w:val="32"/>
              </w:rPr>
              <w:t xml:space="preserve"> </w:t>
            </w:r>
          </w:p>
        </w:tc>
      </w:tr>
      <w:tr w:rsidR="00DD5769" w:rsidRPr="005C3A8D" w14:paraId="5CDA1A56" w14:textId="77777777" w:rsidTr="009B1D3A">
        <w:trPr>
          <w:trHeight w:val="535"/>
        </w:trPr>
        <w:tc>
          <w:tcPr>
            <w:tcW w:w="1597" w:type="dxa"/>
            <w:gridSpan w:val="2"/>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99124A7" w14:textId="77777777" w:rsidR="00DD5769" w:rsidRPr="00BD488F" w:rsidRDefault="00DD5769" w:rsidP="009B1D3A">
            <w:pPr>
              <w:rPr>
                <w:rFonts w:ascii="Arial" w:hAnsi="Arial" w:cs="Arial"/>
                <w:color w:val="000000"/>
                <w:sz w:val="20"/>
                <w:szCs w:val="20"/>
              </w:rPr>
            </w:pPr>
            <w:r w:rsidRPr="00BD488F">
              <w:rPr>
                <w:rFonts w:ascii="Arial" w:hAnsi="Arial" w:cs="Arial"/>
                <w:color w:val="000000"/>
                <w:sz w:val="20"/>
                <w:szCs w:val="20"/>
              </w:rPr>
              <w:t>Doelstelling</w:t>
            </w:r>
          </w:p>
        </w:tc>
        <w:tc>
          <w:tcPr>
            <w:tcW w:w="7891" w:type="dxa"/>
            <w:gridSpan w:val="2"/>
            <w:tcBorders>
              <w:top w:val="single" w:sz="4" w:space="0" w:color="auto"/>
              <w:left w:val="nil"/>
              <w:bottom w:val="single" w:sz="4" w:space="0" w:color="auto"/>
              <w:right w:val="single" w:sz="8" w:space="0" w:color="000000"/>
            </w:tcBorders>
            <w:shd w:val="clear" w:color="auto" w:fill="auto"/>
            <w:vAlign w:val="center"/>
            <w:hideMark/>
          </w:tcPr>
          <w:p w14:paraId="6037EF09" w14:textId="77777777" w:rsidR="00DD5769" w:rsidRPr="00E36955" w:rsidRDefault="00DD5769" w:rsidP="009B1D3A">
            <w:pPr>
              <w:pStyle w:val="Standard"/>
              <w:rPr>
                <w:rFonts w:cs="Calibri"/>
                <w:color w:val="000000"/>
              </w:rPr>
            </w:pPr>
            <w:r>
              <w:rPr>
                <w:rFonts w:ascii="Arial" w:hAnsi="Arial" w:cs="Arial"/>
                <w:sz w:val="20"/>
                <w:szCs w:val="20"/>
              </w:rPr>
              <w:t>Wij wensen</w:t>
            </w:r>
            <w:r w:rsidRPr="009A264C">
              <w:rPr>
                <w:rFonts w:ascii="Arial" w:hAnsi="Arial" w:cs="Arial"/>
                <w:sz w:val="20"/>
                <w:szCs w:val="20"/>
              </w:rPr>
              <w:t xml:space="preserve"> zaken te doen met een </w:t>
            </w:r>
            <w:r>
              <w:rPr>
                <w:rFonts w:ascii="Arial" w:hAnsi="Arial" w:cs="Arial"/>
                <w:sz w:val="20"/>
                <w:szCs w:val="20"/>
              </w:rPr>
              <w:t>o</w:t>
            </w:r>
            <w:r w:rsidRPr="009A264C">
              <w:rPr>
                <w:rFonts w:ascii="Arial" w:hAnsi="Arial" w:cs="Arial"/>
                <w:sz w:val="20"/>
                <w:szCs w:val="20"/>
              </w:rPr>
              <w:t xml:space="preserve">pdrachtnemer die </w:t>
            </w:r>
            <w:r>
              <w:rPr>
                <w:rFonts w:ascii="Arial" w:hAnsi="Arial" w:cs="Arial"/>
                <w:sz w:val="20"/>
                <w:szCs w:val="20"/>
              </w:rPr>
              <w:t xml:space="preserve">een standaard digitaal proces weet in te richten voor de uitvoering van de inkomenstoets. </w:t>
            </w:r>
          </w:p>
        </w:tc>
      </w:tr>
      <w:tr w:rsidR="00DD5769" w:rsidRPr="005C3A8D" w14:paraId="15EBB530" w14:textId="77777777" w:rsidTr="009B1D3A">
        <w:trPr>
          <w:trHeight w:val="561"/>
        </w:trPr>
        <w:tc>
          <w:tcPr>
            <w:tcW w:w="1597" w:type="dxa"/>
            <w:gridSpan w:val="2"/>
            <w:tcBorders>
              <w:top w:val="nil"/>
              <w:left w:val="single" w:sz="8" w:space="0" w:color="auto"/>
              <w:bottom w:val="single" w:sz="4" w:space="0" w:color="auto"/>
              <w:right w:val="single" w:sz="4" w:space="0" w:color="auto"/>
            </w:tcBorders>
            <w:shd w:val="clear" w:color="auto" w:fill="auto"/>
            <w:noWrap/>
            <w:vAlign w:val="center"/>
            <w:hideMark/>
          </w:tcPr>
          <w:p w14:paraId="36314EED" w14:textId="77777777" w:rsidR="00DD5769" w:rsidRPr="00BD488F" w:rsidRDefault="00DD5769" w:rsidP="009B1D3A">
            <w:pPr>
              <w:rPr>
                <w:rFonts w:ascii="Arial" w:hAnsi="Arial" w:cs="Arial"/>
                <w:color w:val="000000"/>
                <w:sz w:val="20"/>
                <w:szCs w:val="20"/>
              </w:rPr>
            </w:pPr>
            <w:r w:rsidRPr="00BD488F">
              <w:rPr>
                <w:rFonts w:ascii="Arial" w:hAnsi="Arial" w:cs="Arial"/>
                <w:color w:val="000000"/>
                <w:sz w:val="20"/>
                <w:szCs w:val="20"/>
              </w:rPr>
              <w:t>Aanleveren bij Inschrijving</w:t>
            </w:r>
          </w:p>
          <w:p w14:paraId="1CADB357" w14:textId="77777777" w:rsidR="00DD5769" w:rsidRPr="00BD488F" w:rsidRDefault="00DD5769" w:rsidP="009B1D3A">
            <w:pPr>
              <w:rPr>
                <w:rFonts w:ascii="Arial" w:hAnsi="Arial" w:cs="Arial"/>
                <w:color w:val="000000"/>
                <w:sz w:val="20"/>
                <w:szCs w:val="20"/>
              </w:rPr>
            </w:pPr>
            <w:r w:rsidRPr="00BD488F">
              <w:rPr>
                <w:rFonts w:ascii="Arial" w:hAnsi="Arial" w:cs="Arial"/>
                <w:color w:val="000000"/>
                <w:sz w:val="20"/>
                <w:szCs w:val="20"/>
              </w:rPr>
              <w:t> </w:t>
            </w:r>
          </w:p>
        </w:tc>
        <w:tc>
          <w:tcPr>
            <w:tcW w:w="7891" w:type="dxa"/>
            <w:gridSpan w:val="2"/>
            <w:tcBorders>
              <w:top w:val="single" w:sz="4" w:space="0" w:color="auto"/>
              <w:left w:val="nil"/>
              <w:bottom w:val="single" w:sz="4" w:space="0" w:color="auto"/>
              <w:right w:val="single" w:sz="8" w:space="0" w:color="000000"/>
            </w:tcBorders>
            <w:shd w:val="clear" w:color="auto" w:fill="auto"/>
            <w:vAlign w:val="center"/>
            <w:hideMark/>
          </w:tcPr>
          <w:p w14:paraId="4EC5D0E5" w14:textId="77777777" w:rsidR="00DD5769" w:rsidRPr="005C3A8D" w:rsidRDefault="00DD5769" w:rsidP="009B1D3A">
            <w:pPr>
              <w:rPr>
                <w:rFonts w:cs="Calibri"/>
                <w:color w:val="000000"/>
              </w:rPr>
            </w:pPr>
            <w:r w:rsidRPr="00565097">
              <w:rPr>
                <w:rFonts w:ascii="Arial" w:hAnsi="Arial" w:cs="Arial"/>
                <w:sz w:val="20"/>
                <w:szCs w:val="20"/>
              </w:rPr>
              <w:t xml:space="preserve">Inschrijver beschrijft dit onderdeel op maximaal twee (2) pagina’s A4, lettertype </w:t>
            </w:r>
            <w:proofErr w:type="spellStart"/>
            <w:r w:rsidRPr="00565097">
              <w:rPr>
                <w:rFonts w:ascii="Arial" w:hAnsi="Arial" w:cs="Arial"/>
                <w:sz w:val="20"/>
                <w:szCs w:val="20"/>
              </w:rPr>
              <w:t>Arial</w:t>
            </w:r>
            <w:proofErr w:type="spellEnd"/>
            <w:r w:rsidRPr="00565097">
              <w:rPr>
                <w:rFonts w:ascii="Arial" w:hAnsi="Arial" w:cs="Arial"/>
                <w:sz w:val="20"/>
                <w:szCs w:val="20"/>
              </w:rPr>
              <w:t xml:space="preserve">, 10 </w:t>
            </w:r>
            <w:proofErr w:type="spellStart"/>
            <w:r w:rsidRPr="00565097">
              <w:rPr>
                <w:rFonts w:ascii="Arial" w:hAnsi="Arial" w:cs="Arial"/>
                <w:sz w:val="20"/>
                <w:szCs w:val="20"/>
              </w:rPr>
              <w:t>pnt</w:t>
            </w:r>
            <w:proofErr w:type="spellEnd"/>
            <w:r w:rsidRPr="00565097">
              <w:rPr>
                <w:rFonts w:ascii="Arial" w:hAnsi="Arial" w:cs="Arial"/>
                <w:sz w:val="20"/>
                <w:szCs w:val="20"/>
              </w:rPr>
              <w:t>. Indien er meer dan twee (2) pagina’s A4 ingediend zullen worden, zullen enkel de eerste twee (2) pagina’s beoordeeld worden.</w:t>
            </w:r>
          </w:p>
        </w:tc>
      </w:tr>
      <w:tr w:rsidR="00DD5769" w:rsidRPr="005C3A8D" w14:paraId="5E3998C8" w14:textId="77777777" w:rsidTr="009B1D3A">
        <w:trPr>
          <w:gridBefore w:val="1"/>
          <w:wBefore w:w="7" w:type="dxa"/>
          <w:trHeight w:val="600"/>
        </w:trPr>
        <w:tc>
          <w:tcPr>
            <w:tcW w:w="8001" w:type="dxa"/>
            <w:gridSpan w:val="2"/>
            <w:tcBorders>
              <w:top w:val="nil"/>
              <w:left w:val="single" w:sz="8" w:space="0" w:color="auto"/>
              <w:bottom w:val="single" w:sz="4" w:space="0" w:color="auto"/>
              <w:right w:val="single" w:sz="4" w:space="0" w:color="auto"/>
            </w:tcBorders>
            <w:shd w:val="clear" w:color="E7E6E6" w:fill="D9D9D9"/>
            <w:vAlign w:val="center"/>
            <w:hideMark/>
          </w:tcPr>
          <w:p w14:paraId="0E92BDAB" w14:textId="77777777" w:rsidR="00DD5769" w:rsidRPr="005C3A8D" w:rsidRDefault="00DD5769" w:rsidP="009B1D3A">
            <w:pPr>
              <w:jc w:val="center"/>
              <w:rPr>
                <w:rFonts w:cs="Calibri"/>
                <w:b/>
                <w:bCs/>
                <w:color w:val="000000"/>
              </w:rPr>
            </w:pPr>
            <w:r>
              <w:rPr>
                <w:rFonts w:cs="Calibri"/>
                <w:b/>
                <w:bCs/>
                <w:color w:val="000000"/>
              </w:rPr>
              <w:t>Beschrijving</w:t>
            </w:r>
            <w:r w:rsidRPr="005C3A8D">
              <w:rPr>
                <w:rFonts w:cs="Calibri"/>
                <w:b/>
                <w:bCs/>
                <w:color w:val="000000"/>
              </w:rPr>
              <w:t xml:space="preserve"> </w:t>
            </w:r>
          </w:p>
          <w:p w14:paraId="2E830AAF" w14:textId="77777777" w:rsidR="00DD5769" w:rsidRPr="005C3A8D" w:rsidRDefault="00DD5769" w:rsidP="009B1D3A">
            <w:pPr>
              <w:jc w:val="center"/>
              <w:rPr>
                <w:rFonts w:cs="Calibri"/>
                <w:b/>
                <w:bCs/>
                <w:color w:val="000000"/>
              </w:rPr>
            </w:pPr>
          </w:p>
        </w:tc>
        <w:tc>
          <w:tcPr>
            <w:tcW w:w="1480" w:type="dxa"/>
            <w:tcBorders>
              <w:top w:val="nil"/>
              <w:left w:val="nil"/>
              <w:bottom w:val="single" w:sz="4" w:space="0" w:color="auto"/>
              <w:right w:val="single" w:sz="8" w:space="0" w:color="auto"/>
            </w:tcBorders>
            <w:shd w:val="clear" w:color="E7E6E6" w:fill="D9D9D9"/>
            <w:vAlign w:val="center"/>
            <w:hideMark/>
          </w:tcPr>
          <w:p w14:paraId="743DB2F0" w14:textId="77777777" w:rsidR="00DD5769" w:rsidRPr="005C3A8D" w:rsidRDefault="00DD5769" w:rsidP="009B1D3A">
            <w:pPr>
              <w:jc w:val="center"/>
              <w:rPr>
                <w:rFonts w:cs="Calibri"/>
                <w:b/>
                <w:bCs/>
                <w:color w:val="000000"/>
              </w:rPr>
            </w:pPr>
            <w:proofErr w:type="spellStart"/>
            <w:r>
              <w:rPr>
                <w:rFonts w:cs="Calibri"/>
                <w:b/>
                <w:bCs/>
                <w:color w:val="000000"/>
              </w:rPr>
              <w:t>Wegings</w:t>
            </w:r>
            <w:proofErr w:type="spellEnd"/>
            <w:r>
              <w:rPr>
                <w:rFonts w:cs="Calibri"/>
                <w:b/>
                <w:bCs/>
                <w:color w:val="000000"/>
              </w:rPr>
              <w:t xml:space="preserve"> factor</w:t>
            </w:r>
          </w:p>
          <w:p w14:paraId="7E069972" w14:textId="77777777" w:rsidR="00DD5769" w:rsidRPr="005C3A8D" w:rsidRDefault="00DD5769" w:rsidP="009B1D3A">
            <w:pPr>
              <w:jc w:val="center"/>
              <w:rPr>
                <w:rFonts w:cs="Calibri"/>
                <w:b/>
                <w:bCs/>
                <w:color w:val="000000"/>
              </w:rPr>
            </w:pPr>
          </w:p>
        </w:tc>
      </w:tr>
      <w:tr w:rsidR="00DD5769" w:rsidRPr="005C3A8D" w14:paraId="52CF55A3" w14:textId="77777777" w:rsidTr="009B1D3A">
        <w:trPr>
          <w:gridBefore w:val="1"/>
          <w:wBefore w:w="7" w:type="dxa"/>
          <w:trHeight w:val="557"/>
        </w:trPr>
        <w:tc>
          <w:tcPr>
            <w:tcW w:w="8001"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14:paraId="62A71FEC" w14:textId="77777777" w:rsidR="00DD5769" w:rsidRPr="00245897" w:rsidRDefault="00DD5769" w:rsidP="009B1D3A">
            <w:pPr>
              <w:pStyle w:val="Standard"/>
              <w:rPr>
                <w:b/>
              </w:rPr>
            </w:pPr>
            <w:r w:rsidRPr="00245897">
              <w:rPr>
                <w:b/>
              </w:rPr>
              <w:t>Vraag:</w:t>
            </w:r>
          </w:p>
          <w:p w14:paraId="408096D2" w14:textId="77777777" w:rsidR="00DD5769" w:rsidRPr="00C660CC" w:rsidRDefault="00DD5769" w:rsidP="00DD5769">
            <w:pPr>
              <w:pStyle w:val="Lijstalinea"/>
              <w:numPr>
                <w:ilvl w:val="1"/>
                <w:numId w:val="38"/>
              </w:numPr>
              <w:spacing w:line="240" w:lineRule="auto"/>
              <w:ind w:left="477"/>
              <w:rPr>
                <w:rFonts w:ascii="Arial" w:hAnsi="Arial" w:cs="Arial"/>
                <w:color w:val="000000"/>
                <w:sz w:val="20"/>
                <w:szCs w:val="20"/>
              </w:rPr>
            </w:pPr>
            <w:r w:rsidRPr="00C660CC">
              <w:rPr>
                <w:rFonts w:ascii="Arial" w:hAnsi="Arial" w:cs="Arial"/>
                <w:color w:val="000000"/>
                <w:sz w:val="20"/>
                <w:szCs w:val="20"/>
              </w:rPr>
              <w:t xml:space="preserve">Geef aan hoe u de aanvraag van de tegemoetkoming zo laagdrempelig mogelijk maakt; </w:t>
            </w:r>
          </w:p>
          <w:p w14:paraId="2026DA52" w14:textId="77777777" w:rsidR="00DD5769" w:rsidRPr="00C660CC" w:rsidRDefault="00DD5769" w:rsidP="00DD5769">
            <w:pPr>
              <w:pStyle w:val="Lijstalinea"/>
              <w:numPr>
                <w:ilvl w:val="1"/>
                <w:numId w:val="38"/>
              </w:numPr>
              <w:spacing w:line="240" w:lineRule="auto"/>
              <w:ind w:left="477"/>
              <w:rPr>
                <w:rFonts w:ascii="Arial" w:hAnsi="Arial" w:cs="Arial"/>
                <w:color w:val="000000"/>
                <w:sz w:val="20"/>
                <w:szCs w:val="20"/>
              </w:rPr>
            </w:pPr>
            <w:r w:rsidRPr="00C660CC">
              <w:rPr>
                <w:rFonts w:ascii="Arial" w:hAnsi="Arial" w:cs="Arial"/>
                <w:color w:val="000000"/>
                <w:sz w:val="20"/>
                <w:szCs w:val="20"/>
              </w:rPr>
              <w:t xml:space="preserve">Beschrijf hoe u denkt de uitvoering van de inkomenstoets denkt in te richten op basis van processtappen, mate van automatisering (e-formulier/website);  </w:t>
            </w:r>
          </w:p>
          <w:p w14:paraId="0D924213" w14:textId="77777777" w:rsidR="00DD5769" w:rsidRPr="00C660CC" w:rsidRDefault="00DD5769" w:rsidP="009B1D3A">
            <w:pPr>
              <w:ind w:left="477" w:hanging="360"/>
              <w:rPr>
                <w:rFonts w:ascii="Arial" w:hAnsi="Arial" w:cs="Arial"/>
                <w:color w:val="000000"/>
                <w:sz w:val="20"/>
                <w:szCs w:val="20"/>
              </w:rPr>
            </w:pPr>
            <w:r w:rsidRPr="00C660CC">
              <w:rPr>
                <w:rFonts w:ascii="Arial" w:hAnsi="Arial" w:cs="Arial"/>
                <w:color w:val="000000"/>
                <w:sz w:val="20"/>
                <w:szCs w:val="20"/>
              </w:rPr>
              <w:t>3.</w:t>
            </w:r>
            <w:r w:rsidRPr="00C660CC">
              <w:rPr>
                <w:rFonts w:ascii="Arial" w:hAnsi="Arial" w:cs="Arial"/>
                <w:color w:val="000000"/>
                <w:sz w:val="20"/>
                <w:szCs w:val="20"/>
              </w:rPr>
              <w:tab/>
              <w:t>Geef aan hoe u rekening houdt met de doelgroep (niveau 1 / 2) en ouders/verzorgers die vaak de taal niet goed spreken.</w:t>
            </w:r>
          </w:p>
          <w:p w14:paraId="3EFD94EA" w14:textId="77777777" w:rsidR="00DD5769" w:rsidRPr="00C660CC" w:rsidRDefault="00DD5769" w:rsidP="009B1D3A">
            <w:pPr>
              <w:ind w:left="477" w:hanging="360"/>
              <w:rPr>
                <w:rFonts w:ascii="Arial" w:hAnsi="Arial" w:cs="Arial"/>
                <w:color w:val="000000"/>
                <w:sz w:val="20"/>
                <w:szCs w:val="20"/>
              </w:rPr>
            </w:pPr>
            <w:r w:rsidRPr="00C660CC">
              <w:rPr>
                <w:rFonts w:ascii="Arial" w:hAnsi="Arial" w:cs="Arial"/>
                <w:color w:val="000000"/>
                <w:sz w:val="20"/>
                <w:szCs w:val="20"/>
              </w:rPr>
              <w:t>4.</w:t>
            </w:r>
            <w:r w:rsidRPr="00C660CC">
              <w:rPr>
                <w:rFonts w:ascii="Arial" w:hAnsi="Arial" w:cs="Arial"/>
                <w:color w:val="000000"/>
                <w:sz w:val="20"/>
                <w:szCs w:val="20"/>
              </w:rPr>
              <w:tab/>
              <w:t>Geef aan hoe u via uw app/website duidelijke instructies biedt waarbij het voor de gebruikers duidelijk is waar zij in het proces zitten ten aanzien het aanvraagproces, wat de status is van hun aanvraag, wat vervolgstappen zijn, etc. etc.</w:t>
            </w:r>
            <w:r w:rsidRPr="00C660CC">
              <w:rPr>
                <w:rFonts w:ascii="Arial" w:hAnsi="Arial" w:cs="Arial"/>
                <w:color w:val="000000"/>
                <w:sz w:val="20"/>
                <w:szCs w:val="20"/>
              </w:rPr>
              <w:tab/>
            </w:r>
          </w:p>
          <w:p w14:paraId="2146AFD3" w14:textId="77777777" w:rsidR="00DD5769" w:rsidRPr="00C660CC" w:rsidRDefault="00DD5769" w:rsidP="009B1D3A">
            <w:pPr>
              <w:ind w:left="477" w:hanging="360"/>
              <w:rPr>
                <w:rFonts w:ascii="Arial" w:hAnsi="Arial" w:cs="Arial"/>
                <w:color w:val="000000"/>
                <w:sz w:val="20"/>
                <w:szCs w:val="20"/>
              </w:rPr>
            </w:pPr>
            <w:r w:rsidRPr="00C660CC">
              <w:rPr>
                <w:rFonts w:ascii="Arial" w:hAnsi="Arial" w:cs="Arial"/>
                <w:color w:val="000000"/>
                <w:sz w:val="20"/>
                <w:szCs w:val="20"/>
              </w:rPr>
              <w:t>5.</w:t>
            </w:r>
            <w:r w:rsidRPr="00C660CC">
              <w:rPr>
                <w:rFonts w:ascii="Arial" w:hAnsi="Arial" w:cs="Arial"/>
                <w:sz w:val="20"/>
                <w:szCs w:val="20"/>
              </w:rPr>
              <w:t xml:space="preserve">    Geef aan welke ondersteuning u </w:t>
            </w:r>
            <w:r w:rsidRPr="00C660CC">
              <w:rPr>
                <w:rFonts w:ascii="Arial" w:hAnsi="Arial" w:cs="Arial"/>
                <w:color w:val="000000"/>
                <w:sz w:val="20"/>
                <w:szCs w:val="20"/>
              </w:rPr>
              <w:t>zult bieden bij de aanvraag van de tegemoetkoming leermiddelen en bij de aanvraag van de leermiddelen zelf.</w:t>
            </w:r>
          </w:p>
          <w:p w14:paraId="2FD3EAD3" w14:textId="77777777" w:rsidR="00DD5769" w:rsidRPr="00C660CC" w:rsidRDefault="00DD5769" w:rsidP="009B1D3A">
            <w:pPr>
              <w:pStyle w:val="Standard"/>
              <w:rPr>
                <w:rFonts w:ascii="Arial" w:hAnsi="Arial" w:cs="Arial"/>
                <w:sz w:val="20"/>
                <w:szCs w:val="20"/>
              </w:rPr>
            </w:pPr>
          </w:p>
          <w:p w14:paraId="6FE46AD4" w14:textId="77777777" w:rsidR="00DD5769" w:rsidRPr="00C660CC" w:rsidRDefault="00DD5769" w:rsidP="009B1D3A">
            <w:pPr>
              <w:pStyle w:val="Standard"/>
              <w:rPr>
                <w:rFonts w:ascii="Arial" w:hAnsi="Arial" w:cs="Arial"/>
                <w:b/>
                <w:sz w:val="20"/>
                <w:szCs w:val="20"/>
              </w:rPr>
            </w:pPr>
            <w:r w:rsidRPr="00C660CC">
              <w:rPr>
                <w:rFonts w:ascii="Arial" w:hAnsi="Arial" w:cs="Arial"/>
                <w:b/>
                <w:sz w:val="20"/>
                <w:szCs w:val="20"/>
              </w:rPr>
              <w:t>Beoordelingssystematiek:</w:t>
            </w:r>
          </w:p>
          <w:p w14:paraId="28E3407A" w14:textId="77777777" w:rsidR="00DD5769" w:rsidRPr="00C660CC" w:rsidRDefault="00DD5769" w:rsidP="009B1D3A">
            <w:pPr>
              <w:pStyle w:val="Standard"/>
              <w:rPr>
                <w:rFonts w:ascii="Arial" w:hAnsi="Arial" w:cs="Arial"/>
                <w:sz w:val="20"/>
                <w:szCs w:val="20"/>
              </w:rPr>
            </w:pPr>
            <w:r w:rsidRPr="00C660CC">
              <w:rPr>
                <w:rFonts w:ascii="Arial" w:hAnsi="Arial" w:cs="Arial"/>
                <w:sz w:val="20"/>
                <w:szCs w:val="20"/>
              </w:rPr>
              <w:t xml:space="preserve">U wordt beoordeeld op basis van volledigheid en gedetailleerdheid van het antwoord. </w:t>
            </w:r>
          </w:p>
          <w:p w14:paraId="312D4CBB" w14:textId="77777777" w:rsidR="00DD5769" w:rsidRPr="00295F79" w:rsidRDefault="00DD5769" w:rsidP="009B1D3A">
            <w:pPr>
              <w:spacing w:line="288" w:lineRule="auto"/>
              <w:rPr>
                <w:rFonts w:cs="Calibri"/>
                <w:color w:val="000000"/>
              </w:rPr>
            </w:pPr>
            <w:r w:rsidRPr="000B1A2A">
              <w:rPr>
                <w:rFonts w:ascii="Arial" w:eastAsiaTheme="minorHAnsi" w:hAnsi="Arial" w:cs="Arial"/>
                <w:sz w:val="20"/>
                <w:szCs w:val="20"/>
              </w:rPr>
              <w:t xml:space="preserve"> </w:t>
            </w:r>
          </w:p>
        </w:tc>
        <w:tc>
          <w:tcPr>
            <w:tcW w:w="1480" w:type="dxa"/>
            <w:tcBorders>
              <w:top w:val="single" w:sz="4" w:space="0" w:color="auto"/>
              <w:left w:val="nil"/>
              <w:bottom w:val="single" w:sz="4" w:space="0" w:color="auto"/>
              <w:right w:val="single" w:sz="8" w:space="0" w:color="auto"/>
            </w:tcBorders>
            <w:shd w:val="clear" w:color="auto" w:fill="auto"/>
            <w:noWrap/>
            <w:vAlign w:val="center"/>
            <w:hideMark/>
          </w:tcPr>
          <w:p w14:paraId="31E5758E" w14:textId="77777777" w:rsidR="00DD5769" w:rsidRDefault="00DD5769" w:rsidP="009B1D3A">
            <w:pPr>
              <w:jc w:val="center"/>
              <w:rPr>
                <w:rFonts w:cs="Calibri"/>
                <w:color w:val="000000"/>
              </w:rPr>
            </w:pPr>
            <w:r>
              <w:rPr>
                <w:rFonts w:cs="Calibri"/>
                <w:color w:val="000000"/>
              </w:rPr>
              <w:t>2,0</w:t>
            </w:r>
          </w:p>
          <w:p w14:paraId="4ADB9756" w14:textId="77777777" w:rsidR="00DD5769" w:rsidRPr="005C3A8D" w:rsidRDefault="00DD5769" w:rsidP="009B1D3A">
            <w:pPr>
              <w:jc w:val="center"/>
              <w:rPr>
                <w:rFonts w:cs="Calibri"/>
                <w:color w:val="000000"/>
              </w:rPr>
            </w:pPr>
          </w:p>
          <w:p w14:paraId="65499468" w14:textId="77777777" w:rsidR="00DD5769" w:rsidRPr="005C3A8D" w:rsidRDefault="00DD5769" w:rsidP="009B1D3A">
            <w:pPr>
              <w:jc w:val="center"/>
              <w:rPr>
                <w:rFonts w:cs="Calibri"/>
                <w:color w:val="000000"/>
              </w:rPr>
            </w:pPr>
          </w:p>
        </w:tc>
      </w:tr>
      <w:tr w:rsidR="00DD5769" w:rsidRPr="005C3A8D" w14:paraId="3969F49C" w14:textId="77777777" w:rsidTr="00BC44C4">
        <w:trPr>
          <w:gridBefore w:val="1"/>
          <w:wBefore w:w="7" w:type="dxa"/>
          <w:trHeight w:val="557"/>
        </w:trPr>
        <w:tc>
          <w:tcPr>
            <w:tcW w:w="9481" w:type="dxa"/>
            <w:gridSpan w:val="3"/>
            <w:tcBorders>
              <w:top w:val="single" w:sz="4" w:space="0" w:color="auto"/>
              <w:left w:val="single" w:sz="8" w:space="0" w:color="auto"/>
              <w:bottom w:val="single" w:sz="4" w:space="0" w:color="auto"/>
              <w:right w:val="single" w:sz="8" w:space="0" w:color="auto"/>
            </w:tcBorders>
            <w:shd w:val="clear" w:color="auto" w:fill="auto"/>
            <w:vAlign w:val="center"/>
          </w:tcPr>
          <w:p w14:paraId="68024F64" w14:textId="77777777" w:rsidR="00DD5769" w:rsidRDefault="00DD5769" w:rsidP="009B1D3A">
            <w:pPr>
              <w:pStyle w:val="Standard"/>
              <w:rPr>
                <w:b/>
              </w:rPr>
            </w:pPr>
            <w:r>
              <w:rPr>
                <w:b/>
              </w:rPr>
              <w:t>Antwoord:</w:t>
            </w:r>
          </w:p>
          <w:p w14:paraId="3BAC9CA6" w14:textId="77777777" w:rsidR="00DD5769" w:rsidRDefault="00DD5769" w:rsidP="009B1D3A">
            <w:pPr>
              <w:pStyle w:val="Standard"/>
              <w:rPr>
                <w:b/>
              </w:rPr>
            </w:pPr>
          </w:p>
          <w:p w14:paraId="772AA0DB" w14:textId="77777777" w:rsidR="00DD5769" w:rsidRDefault="00DD5769" w:rsidP="009B1D3A">
            <w:pPr>
              <w:jc w:val="center"/>
              <w:rPr>
                <w:rFonts w:cs="Calibri"/>
                <w:color w:val="000000"/>
              </w:rPr>
            </w:pPr>
          </w:p>
        </w:tc>
      </w:tr>
    </w:tbl>
    <w:p w14:paraId="771531B7" w14:textId="77777777" w:rsidR="00DD5769" w:rsidRDefault="00DD5769" w:rsidP="00DD5769"/>
    <w:p w14:paraId="03214214" w14:textId="6C38EF0C" w:rsidR="00DD5769" w:rsidRDefault="00DD5769">
      <w:pPr>
        <w:rPr>
          <w:rFonts w:ascii="Arial" w:hAnsi="Arial" w:cs="Arial"/>
          <w:sz w:val="20"/>
          <w:szCs w:val="20"/>
        </w:rPr>
      </w:pPr>
      <w:r>
        <w:rPr>
          <w:rFonts w:ascii="Arial" w:hAnsi="Arial" w:cs="Arial"/>
          <w:sz w:val="20"/>
          <w:szCs w:val="20"/>
        </w:rPr>
        <w:br w:type="page"/>
      </w:r>
    </w:p>
    <w:p w14:paraId="5F37A1A8" w14:textId="77777777" w:rsidR="00DD5769" w:rsidRDefault="00DD5769" w:rsidP="00DD5769">
      <w:pPr>
        <w:spacing w:line="288" w:lineRule="auto"/>
        <w:rPr>
          <w:rFonts w:ascii="Arial" w:hAnsi="Arial" w:cs="Arial"/>
          <w:sz w:val="20"/>
          <w:szCs w:val="20"/>
        </w:rPr>
      </w:pPr>
    </w:p>
    <w:tbl>
      <w:tblPr>
        <w:tblW w:w="9488" w:type="dxa"/>
        <w:tblLayout w:type="fixed"/>
        <w:tblCellMar>
          <w:left w:w="70" w:type="dxa"/>
          <w:right w:w="70" w:type="dxa"/>
        </w:tblCellMar>
        <w:tblLook w:val="04A0" w:firstRow="1" w:lastRow="0" w:firstColumn="1" w:lastColumn="0" w:noHBand="0" w:noVBand="1"/>
      </w:tblPr>
      <w:tblGrid>
        <w:gridCol w:w="7"/>
        <w:gridCol w:w="1590"/>
        <w:gridCol w:w="6411"/>
        <w:gridCol w:w="1480"/>
      </w:tblGrid>
      <w:tr w:rsidR="00DD5769" w:rsidRPr="005C3A8D" w14:paraId="05E33DE8" w14:textId="77777777" w:rsidTr="009B1D3A">
        <w:trPr>
          <w:trHeight w:val="420"/>
        </w:trPr>
        <w:tc>
          <w:tcPr>
            <w:tcW w:w="9488" w:type="dxa"/>
            <w:gridSpan w:val="4"/>
            <w:tcBorders>
              <w:top w:val="single" w:sz="8" w:space="0" w:color="auto"/>
              <w:left w:val="single" w:sz="8" w:space="0" w:color="auto"/>
              <w:bottom w:val="nil"/>
              <w:right w:val="single" w:sz="8" w:space="0" w:color="000000"/>
            </w:tcBorders>
            <w:shd w:val="clear" w:color="000000" w:fill="FF0000"/>
            <w:noWrap/>
            <w:vAlign w:val="bottom"/>
            <w:hideMark/>
          </w:tcPr>
          <w:p w14:paraId="2DF0B1D7" w14:textId="77777777" w:rsidR="00DD5769" w:rsidRPr="005C3A8D" w:rsidRDefault="00DD5769" w:rsidP="009B1D3A">
            <w:pPr>
              <w:rPr>
                <w:rFonts w:cs="Calibri"/>
                <w:b/>
                <w:bCs/>
                <w:color w:val="FFFFFF"/>
                <w:sz w:val="32"/>
                <w:szCs w:val="32"/>
              </w:rPr>
            </w:pPr>
            <w:r>
              <w:rPr>
                <w:rFonts w:cs="Calibri"/>
                <w:b/>
                <w:bCs/>
                <w:color w:val="FFFFFF"/>
                <w:sz w:val="32"/>
                <w:szCs w:val="32"/>
              </w:rPr>
              <w:t>Kwaliteitsvraag 2</w:t>
            </w:r>
            <w:r w:rsidRPr="00BF1148">
              <w:rPr>
                <w:rFonts w:cs="Calibri"/>
                <w:b/>
                <w:bCs/>
                <w:color w:val="FFFFFF"/>
                <w:sz w:val="32"/>
                <w:szCs w:val="32"/>
              </w:rPr>
              <w:t xml:space="preserve"> : </w:t>
            </w:r>
            <w:r>
              <w:rPr>
                <w:rFonts w:cs="Calibri"/>
                <w:b/>
                <w:bCs/>
                <w:color w:val="FFFFFF"/>
                <w:sz w:val="32"/>
                <w:szCs w:val="32"/>
              </w:rPr>
              <w:t>Gebruiksvriendelijkheidstest</w:t>
            </w:r>
          </w:p>
        </w:tc>
      </w:tr>
      <w:tr w:rsidR="00DD5769" w:rsidRPr="005C3A8D" w14:paraId="3F3BF96A" w14:textId="77777777" w:rsidTr="009B1D3A">
        <w:trPr>
          <w:trHeight w:val="535"/>
        </w:trPr>
        <w:tc>
          <w:tcPr>
            <w:tcW w:w="1597" w:type="dxa"/>
            <w:gridSpan w:val="2"/>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9CAAB9E" w14:textId="77777777" w:rsidR="00DD5769" w:rsidRPr="00BD488F" w:rsidRDefault="00DD5769" w:rsidP="009B1D3A">
            <w:pPr>
              <w:rPr>
                <w:rFonts w:ascii="Arial" w:hAnsi="Arial" w:cs="Arial"/>
                <w:color w:val="000000"/>
                <w:sz w:val="20"/>
                <w:szCs w:val="20"/>
              </w:rPr>
            </w:pPr>
            <w:r w:rsidRPr="00BD488F">
              <w:rPr>
                <w:rFonts w:ascii="Arial" w:hAnsi="Arial" w:cs="Arial"/>
                <w:color w:val="000000"/>
                <w:sz w:val="20"/>
                <w:szCs w:val="20"/>
              </w:rPr>
              <w:t>Doelstelling</w:t>
            </w:r>
          </w:p>
        </w:tc>
        <w:tc>
          <w:tcPr>
            <w:tcW w:w="7891" w:type="dxa"/>
            <w:gridSpan w:val="2"/>
            <w:tcBorders>
              <w:top w:val="single" w:sz="4" w:space="0" w:color="auto"/>
              <w:left w:val="nil"/>
              <w:bottom w:val="single" w:sz="4" w:space="0" w:color="auto"/>
              <w:right w:val="single" w:sz="8" w:space="0" w:color="000000"/>
            </w:tcBorders>
            <w:shd w:val="clear" w:color="auto" w:fill="auto"/>
            <w:vAlign w:val="center"/>
            <w:hideMark/>
          </w:tcPr>
          <w:p w14:paraId="6F26D165" w14:textId="77777777" w:rsidR="00DD5769" w:rsidRPr="00E36955" w:rsidRDefault="00DD5769" w:rsidP="009B1D3A">
            <w:pPr>
              <w:pStyle w:val="Standard"/>
              <w:rPr>
                <w:rFonts w:cs="Calibri"/>
                <w:color w:val="000000"/>
              </w:rPr>
            </w:pPr>
            <w:r>
              <w:rPr>
                <w:rFonts w:ascii="Arial" w:hAnsi="Arial" w:cs="Arial"/>
                <w:sz w:val="20"/>
                <w:szCs w:val="20"/>
              </w:rPr>
              <w:t>Wij wensen</w:t>
            </w:r>
            <w:r w:rsidRPr="009A264C">
              <w:rPr>
                <w:rFonts w:ascii="Arial" w:hAnsi="Arial" w:cs="Arial"/>
                <w:sz w:val="20"/>
                <w:szCs w:val="20"/>
              </w:rPr>
              <w:t xml:space="preserve"> zaken te doen met een </w:t>
            </w:r>
            <w:r>
              <w:rPr>
                <w:rFonts w:ascii="Arial" w:hAnsi="Arial" w:cs="Arial"/>
                <w:sz w:val="20"/>
                <w:szCs w:val="20"/>
              </w:rPr>
              <w:t>o</w:t>
            </w:r>
            <w:r w:rsidRPr="009A264C">
              <w:rPr>
                <w:rFonts w:ascii="Arial" w:hAnsi="Arial" w:cs="Arial"/>
                <w:sz w:val="20"/>
                <w:szCs w:val="20"/>
              </w:rPr>
              <w:t xml:space="preserve">pdrachtnemer die </w:t>
            </w:r>
            <w:r>
              <w:rPr>
                <w:rFonts w:ascii="Arial" w:hAnsi="Arial" w:cs="Arial"/>
                <w:sz w:val="20"/>
                <w:szCs w:val="20"/>
              </w:rPr>
              <w:t>een website/app aanbiedt die gebruiksvriendelijk is. Dit zal via een gebruiksvriendelijkheidstest worden uitgetest.</w:t>
            </w:r>
          </w:p>
        </w:tc>
      </w:tr>
      <w:tr w:rsidR="00DD5769" w:rsidRPr="005C3A8D" w14:paraId="10B818FA" w14:textId="77777777" w:rsidTr="009B1D3A">
        <w:trPr>
          <w:trHeight w:val="561"/>
        </w:trPr>
        <w:tc>
          <w:tcPr>
            <w:tcW w:w="1597" w:type="dxa"/>
            <w:gridSpan w:val="2"/>
            <w:tcBorders>
              <w:top w:val="nil"/>
              <w:left w:val="single" w:sz="8" w:space="0" w:color="auto"/>
              <w:bottom w:val="single" w:sz="4" w:space="0" w:color="auto"/>
              <w:right w:val="single" w:sz="4" w:space="0" w:color="auto"/>
            </w:tcBorders>
            <w:shd w:val="clear" w:color="auto" w:fill="auto"/>
            <w:noWrap/>
            <w:vAlign w:val="center"/>
            <w:hideMark/>
          </w:tcPr>
          <w:p w14:paraId="7ADC3CBC" w14:textId="77777777" w:rsidR="00DD5769" w:rsidRPr="00BD488F" w:rsidRDefault="00DD5769" w:rsidP="009B1D3A">
            <w:pPr>
              <w:rPr>
                <w:rFonts w:ascii="Arial" w:hAnsi="Arial" w:cs="Arial"/>
                <w:color w:val="000000"/>
                <w:sz w:val="20"/>
                <w:szCs w:val="20"/>
              </w:rPr>
            </w:pPr>
            <w:r w:rsidRPr="00BD488F">
              <w:rPr>
                <w:rFonts w:ascii="Arial" w:hAnsi="Arial" w:cs="Arial"/>
                <w:color w:val="000000"/>
                <w:sz w:val="20"/>
                <w:szCs w:val="20"/>
              </w:rPr>
              <w:t>Aanleveren bij Inschrijving</w:t>
            </w:r>
          </w:p>
          <w:p w14:paraId="6E12E158" w14:textId="77777777" w:rsidR="00DD5769" w:rsidRPr="00BD488F" w:rsidRDefault="00DD5769" w:rsidP="009B1D3A">
            <w:pPr>
              <w:rPr>
                <w:rFonts w:ascii="Arial" w:hAnsi="Arial" w:cs="Arial"/>
                <w:color w:val="000000"/>
                <w:sz w:val="20"/>
                <w:szCs w:val="20"/>
              </w:rPr>
            </w:pPr>
            <w:r w:rsidRPr="00BD488F">
              <w:rPr>
                <w:rFonts w:ascii="Arial" w:hAnsi="Arial" w:cs="Arial"/>
                <w:color w:val="000000"/>
                <w:sz w:val="20"/>
                <w:szCs w:val="20"/>
              </w:rPr>
              <w:t> </w:t>
            </w:r>
          </w:p>
        </w:tc>
        <w:tc>
          <w:tcPr>
            <w:tcW w:w="7891" w:type="dxa"/>
            <w:gridSpan w:val="2"/>
            <w:tcBorders>
              <w:top w:val="single" w:sz="4" w:space="0" w:color="auto"/>
              <w:left w:val="nil"/>
              <w:bottom w:val="single" w:sz="4" w:space="0" w:color="auto"/>
              <w:right w:val="single" w:sz="8" w:space="0" w:color="000000"/>
            </w:tcBorders>
            <w:shd w:val="clear" w:color="auto" w:fill="auto"/>
            <w:vAlign w:val="center"/>
            <w:hideMark/>
          </w:tcPr>
          <w:p w14:paraId="655BE048" w14:textId="77777777" w:rsidR="00DD5769" w:rsidRPr="005C3A8D" w:rsidRDefault="00DD5769" w:rsidP="009B1D3A">
            <w:pPr>
              <w:rPr>
                <w:rFonts w:cs="Calibri"/>
                <w:color w:val="000000"/>
              </w:rPr>
            </w:pPr>
            <w:r w:rsidRPr="00DA45D7">
              <w:rPr>
                <w:rFonts w:ascii="Arial" w:hAnsi="Arial" w:cs="Arial"/>
                <w:sz w:val="20"/>
                <w:szCs w:val="20"/>
              </w:rPr>
              <w:t xml:space="preserve">Inschrijver beschrijft dit onderdeel op maximaal </w:t>
            </w:r>
            <w:r>
              <w:rPr>
                <w:rFonts w:ascii="Arial" w:hAnsi="Arial" w:cs="Arial"/>
                <w:sz w:val="20"/>
                <w:szCs w:val="20"/>
              </w:rPr>
              <w:t>twee</w:t>
            </w:r>
            <w:r w:rsidRPr="00DA45D7">
              <w:rPr>
                <w:rFonts w:ascii="Arial" w:hAnsi="Arial" w:cs="Arial"/>
                <w:sz w:val="20"/>
                <w:szCs w:val="20"/>
              </w:rPr>
              <w:t xml:space="preserve"> (</w:t>
            </w:r>
            <w:r>
              <w:rPr>
                <w:rFonts w:ascii="Arial" w:hAnsi="Arial" w:cs="Arial"/>
                <w:sz w:val="20"/>
                <w:szCs w:val="20"/>
              </w:rPr>
              <w:t>2</w:t>
            </w:r>
            <w:r w:rsidRPr="00DA45D7">
              <w:rPr>
                <w:rFonts w:ascii="Arial" w:hAnsi="Arial" w:cs="Arial"/>
                <w:sz w:val="20"/>
                <w:szCs w:val="20"/>
              </w:rPr>
              <w:t xml:space="preserve">) pagina’s A4, lettertype </w:t>
            </w:r>
            <w:proofErr w:type="spellStart"/>
            <w:r w:rsidRPr="00DA45D7">
              <w:rPr>
                <w:rFonts w:ascii="Arial" w:hAnsi="Arial" w:cs="Arial"/>
                <w:sz w:val="20"/>
                <w:szCs w:val="20"/>
              </w:rPr>
              <w:t>Arial</w:t>
            </w:r>
            <w:proofErr w:type="spellEnd"/>
            <w:r w:rsidRPr="00DA45D7">
              <w:rPr>
                <w:rFonts w:ascii="Arial" w:hAnsi="Arial" w:cs="Arial"/>
                <w:sz w:val="20"/>
                <w:szCs w:val="20"/>
              </w:rPr>
              <w:t xml:space="preserve">, 10 </w:t>
            </w:r>
            <w:proofErr w:type="spellStart"/>
            <w:r w:rsidRPr="00DA45D7">
              <w:rPr>
                <w:rFonts w:ascii="Arial" w:hAnsi="Arial" w:cs="Arial"/>
                <w:sz w:val="20"/>
                <w:szCs w:val="20"/>
              </w:rPr>
              <w:t>pnt</w:t>
            </w:r>
            <w:proofErr w:type="spellEnd"/>
            <w:r w:rsidRPr="00DA45D7">
              <w:rPr>
                <w:rFonts w:ascii="Arial" w:hAnsi="Arial" w:cs="Arial"/>
                <w:sz w:val="20"/>
                <w:szCs w:val="20"/>
              </w:rPr>
              <w:t xml:space="preserve">. Indien er meer dan </w:t>
            </w:r>
            <w:r>
              <w:rPr>
                <w:rFonts w:ascii="Arial" w:hAnsi="Arial" w:cs="Arial"/>
                <w:sz w:val="20"/>
                <w:szCs w:val="20"/>
              </w:rPr>
              <w:t>twee</w:t>
            </w:r>
            <w:r w:rsidRPr="00DA45D7">
              <w:rPr>
                <w:rFonts w:ascii="Arial" w:hAnsi="Arial" w:cs="Arial"/>
                <w:sz w:val="20"/>
                <w:szCs w:val="20"/>
              </w:rPr>
              <w:t xml:space="preserve"> (</w:t>
            </w:r>
            <w:r>
              <w:rPr>
                <w:rFonts w:ascii="Arial" w:hAnsi="Arial" w:cs="Arial"/>
                <w:sz w:val="20"/>
                <w:szCs w:val="20"/>
              </w:rPr>
              <w:t>2</w:t>
            </w:r>
            <w:r w:rsidRPr="00DA45D7">
              <w:rPr>
                <w:rFonts w:ascii="Arial" w:hAnsi="Arial" w:cs="Arial"/>
                <w:sz w:val="20"/>
                <w:szCs w:val="20"/>
              </w:rPr>
              <w:t xml:space="preserve">) pagina’s A4 ingediend zullen worden, zullen enkel de eerste </w:t>
            </w:r>
            <w:r>
              <w:rPr>
                <w:rFonts w:ascii="Arial" w:hAnsi="Arial" w:cs="Arial"/>
                <w:sz w:val="20"/>
                <w:szCs w:val="20"/>
              </w:rPr>
              <w:t xml:space="preserve">twee </w:t>
            </w:r>
            <w:r w:rsidRPr="00DA45D7">
              <w:rPr>
                <w:rFonts w:ascii="Arial" w:hAnsi="Arial" w:cs="Arial"/>
                <w:sz w:val="20"/>
                <w:szCs w:val="20"/>
              </w:rPr>
              <w:t>(</w:t>
            </w:r>
            <w:r>
              <w:rPr>
                <w:rFonts w:ascii="Arial" w:hAnsi="Arial" w:cs="Arial"/>
                <w:sz w:val="20"/>
                <w:szCs w:val="20"/>
              </w:rPr>
              <w:t>2</w:t>
            </w:r>
            <w:r w:rsidRPr="00DA45D7">
              <w:rPr>
                <w:rFonts w:ascii="Arial" w:hAnsi="Arial" w:cs="Arial"/>
                <w:sz w:val="20"/>
                <w:szCs w:val="20"/>
              </w:rPr>
              <w:t>) pagina’s beoordeeld worden.</w:t>
            </w:r>
          </w:p>
        </w:tc>
      </w:tr>
      <w:tr w:rsidR="00DD5769" w:rsidRPr="005C3A8D" w14:paraId="2289E619" w14:textId="77777777" w:rsidTr="009B1D3A">
        <w:trPr>
          <w:gridBefore w:val="1"/>
          <w:wBefore w:w="7" w:type="dxa"/>
          <w:trHeight w:val="600"/>
        </w:trPr>
        <w:tc>
          <w:tcPr>
            <w:tcW w:w="8001" w:type="dxa"/>
            <w:gridSpan w:val="2"/>
            <w:tcBorders>
              <w:top w:val="nil"/>
              <w:left w:val="single" w:sz="8" w:space="0" w:color="auto"/>
              <w:bottom w:val="single" w:sz="4" w:space="0" w:color="auto"/>
              <w:right w:val="single" w:sz="4" w:space="0" w:color="auto"/>
            </w:tcBorders>
            <w:shd w:val="clear" w:color="E7E6E6" w:fill="D9D9D9"/>
            <w:vAlign w:val="center"/>
            <w:hideMark/>
          </w:tcPr>
          <w:p w14:paraId="01A2FB1A" w14:textId="77777777" w:rsidR="00DD5769" w:rsidRPr="005C3A8D" w:rsidRDefault="00DD5769" w:rsidP="009B1D3A">
            <w:pPr>
              <w:jc w:val="center"/>
              <w:rPr>
                <w:rFonts w:cs="Calibri"/>
                <w:b/>
                <w:bCs/>
                <w:color w:val="000000"/>
              </w:rPr>
            </w:pPr>
            <w:r>
              <w:rPr>
                <w:rFonts w:cs="Calibri"/>
                <w:b/>
                <w:bCs/>
                <w:color w:val="000000"/>
              </w:rPr>
              <w:t>Beschrijving</w:t>
            </w:r>
            <w:r w:rsidRPr="005C3A8D">
              <w:rPr>
                <w:rFonts w:cs="Calibri"/>
                <w:b/>
                <w:bCs/>
                <w:color w:val="000000"/>
              </w:rPr>
              <w:t xml:space="preserve"> </w:t>
            </w:r>
          </w:p>
          <w:p w14:paraId="6487C479" w14:textId="77777777" w:rsidR="00DD5769" w:rsidRPr="005C3A8D" w:rsidRDefault="00DD5769" w:rsidP="009B1D3A">
            <w:pPr>
              <w:jc w:val="center"/>
              <w:rPr>
                <w:rFonts w:cs="Calibri"/>
                <w:b/>
                <w:bCs/>
                <w:color w:val="000000"/>
              </w:rPr>
            </w:pPr>
          </w:p>
        </w:tc>
        <w:tc>
          <w:tcPr>
            <w:tcW w:w="1480" w:type="dxa"/>
            <w:tcBorders>
              <w:top w:val="nil"/>
              <w:left w:val="nil"/>
              <w:bottom w:val="single" w:sz="4" w:space="0" w:color="auto"/>
              <w:right w:val="single" w:sz="8" w:space="0" w:color="auto"/>
            </w:tcBorders>
            <w:shd w:val="clear" w:color="E7E6E6" w:fill="D9D9D9"/>
            <w:vAlign w:val="center"/>
            <w:hideMark/>
          </w:tcPr>
          <w:p w14:paraId="4789405B" w14:textId="77777777" w:rsidR="00DD5769" w:rsidRPr="005C3A8D" w:rsidRDefault="00DD5769" w:rsidP="009B1D3A">
            <w:pPr>
              <w:jc w:val="center"/>
              <w:rPr>
                <w:rFonts w:cs="Calibri"/>
                <w:b/>
                <w:bCs/>
                <w:color w:val="000000"/>
              </w:rPr>
            </w:pPr>
            <w:proofErr w:type="spellStart"/>
            <w:r>
              <w:rPr>
                <w:rFonts w:cs="Calibri"/>
                <w:b/>
                <w:bCs/>
                <w:color w:val="000000"/>
              </w:rPr>
              <w:t>Wegings</w:t>
            </w:r>
            <w:proofErr w:type="spellEnd"/>
            <w:r>
              <w:rPr>
                <w:rFonts w:cs="Calibri"/>
                <w:b/>
                <w:bCs/>
                <w:color w:val="000000"/>
              </w:rPr>
              <w:t xml:space="preserve"> factor</w:t>
            </w:r>
          </w:p>
          <w:p w14:paraId="7776C5A9" w14:textId="77777777" w:rsidR="00DD5769" w:rsidRPr="005C3A8D" w:rsidRDefault="00DD5769" w:rsidP="009B1D3A">
            <w:pPr>
              <w:jc w:val="center"/>
              <w:rPr>
                <w:rFonts w:cs="Calibri"/>
                <w:b/>
                <w:bCs/>
                <w:color w:val="000000"/>
              </w:rPr>
            </w:pPr>
          </w:p>
        </w:tc>
      </w:tr>
      <w:tr w:rsidR="00DD5769" w:rsidRPr="005C3A8D" w14:paraId="607F8A10" w14:textId="77777777" w:rsidTr="009B1D3A">
        <w:trPr>
          <w:gridBefore w:val="1"/>
          <w:wBefore w:w="7" w:type="dxa"/>
          <w:trHeight w:val="557"/>
        </w:trPr>
        <w:tc>
          <w:tcPr>
            <w:tcW w:w="8001"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14:paraId="1F4D10BF" w14:textId="77777777" w:rsidR="00DD5769" w:rsidRPr="00C660CC" w:rsidRDefault="00DD5769" w:rsidP="009B1D3A">
            <w:pPr>
              <w:pStyle w:val="Standard"/>
              <w:rPr>
                <w:rFonts w:ascii="Arial" w:hAnsi="Arial" w:cs="Arial"/>
                <w:b/>
                <w:sz w:val="20"/>
                <w:szCs w:val="20"/>
              </w:rPr>
            </w:pPr>
            <w:r w:rsidRPr="00C660CC">
              <w:rPr>
                <w:rFonts w:ascii="Arial" w:hAnsi="Arial" w:cs="Arial"/>
                <w:b/>
                <w:sz w:val="20"/>
                <w:szCs w:val="20"/>
              </w:rPr>
              <w:t>Vraag:</w:t>
            </w:r>
          </w:p>
          <w:p w14:paraId="6A8823AF" w14:textId="77777777" w:rsidR="00DD5769" w:rsidRPr="00C660CC" w:rsidRDefault="00DD5769" w:rsidP="009B1D3A">
            <w:pPr>
              <w:pStyle w:val="Standard"/>
              <w:rPr>
                <w:rFonts w:ascii="Arial" w:hAnsi="Arial" w:cs="Arial"/>
                <w:bCs/>
                <w:sz w:val="20"/>
                <w:szCs w:val="20"/>
              </w:rPr>
            </w:pPr>
            <w:r w:rsidRPr="00C660CC">
              <w:rPr>
                <w:rFonts w:ascii="Arial" w:hAnsi="Arial" w:cs="Arial"/>
                <w:bCs/>
                <w:sz w:val="20"/>
                <w:szCs w:val="20"/>
              </w:rPr>
              <w:t xml:space="preserve">Lever as onderdeel van uw inschrijving een URL en indien nodig vier accounts aan waarmee de online aanvraag van de inkomenstoets door gebruikers (studenten) kan worden uitgetest. </w:t>
            </w:r>
          </w:p>
          <w:p w14:paraId="03CDE88A" w14:textId="77777777" w:rsidR="00DD5769" w:rsidRPr="00C660CC" w:rsidRDefault="00DD5769" w:rsidP="009B1D3A">
            <w:pPr>
              <w:pStyle w:val="Standard"/>
              <w:rPr>
                <w:rFonts w:ascii="Arial" w:hAnsi="Arial" w:cs="Arial"/>
                <w:sz w:val="20"/>
                <w:szCs w:val="20"/>
              </w:rPr>
            </w:pPr>
          </w:p>
          <w:p w14:paraId="0D5EA232" w14:textId="77777777" w:rsidR="00DD5769" w:rsidRPr="00C660CC" w:rsidRDefault="00DD5769" w:rsidP="009B1D3A">
            <w:pPr>
              <w:pStyle w:val="Standard"/>
              <w:rPr>
                <w:rFonts w:ascii="Arial" w:hAnsi="Arial" w:cs="Arial"/>
                <w:b/>
                <w:sz w:val="20"/>
                <w:szCs w:val="20"/>
              </w:rPr>
            </w:pPr>
            <w:r w:rsidRPr="00C660CC">
              <w:rPr>
                <w:rFonts w:ascii="Arial" w:hAnsi="Arial" w:cs="Arial"/>
                <w:b/>
                <w:sz w:val="20"/>
                <w:szCs w:val="20"/>
              </w:rPr>
              <w:t>Beoordelingssystematiek:</w:t>
            </w:r>
          </w:p>
          <w:p w14:paraId="02810427" w14:textId="77777777" w:rsidR="00DD5769" w:rsidRPr="00C660CC" w:rsidRDefault="00DD5769" w:rsidP="009B1D3A">
            <w:pPr>
              <w:pStyle w:val="Standard"/>
              <w:rPr>
                <w:rFonts w:ascii="Arial" w:hAnsi="Arial" w:cs="Arial"/>
                <w:sz w:val="20"/>
                <w:szCs w:val="20"/>
              </w:rPr>
            </w:pPr>
            <w:r w:rsidRPr="00C660CC">
              <w:rPr>
                <w:rFonts w:ascii="Arial" w:hAnsi="Arial" w:cs="Arial"/>
                <w:sz w:val="20"/>
                <w:szCs w:val="20"/>
              </w:rPr>
              <w:t xml:space="preserve">Uw oplossing wordt op de volgende aspecten beoordeeld: </w:t>
            </w:r>
          </w:p>
          <w:p w14:paraId="2A88F12F" w14:textId="77777777" w:rsidR="00DD5769" w:rsidRPr="00C660CC" w:rsidRDefault="00DD5769" w:rsidP="00DD5769">
            <w:pPr>
              <w:pStyle w:val="Standard"/>
              <w:numPr>
                <w:ilvl w:val="2"/>
                <w:numId w:val="37"/>
              </w:numPr>
              <w:ind w:left="567" w:hanging="425"/>
              <w:rPr>
                <w:rFonts w:ascii="Arial" w:hAnsi="Arial" w:cs="Arial"/>
                <w:sz w:val="20"/>
                <w:szCs w:val="20"/>
              </w:rPr>
            </w:pPr>
            <w:r w:rsidRPr="00C660CC">
              <w:rPr>
                <w:rFonts w:ascii="Arial" w:hAnsi="Arial" w:cs="Arial"/>
                <w:sz w:val="20"/>
                <w:szCs w:val="20"/>
              </w:rPr>
              <w:t>Te gebruiken zonder training, instructie of ondersteuning;</w:t>
            </w:r>
          </w:p>
          <w:p w14:paraId="62996793" w14:textId="77777777" w:rsidR="00DD5769" w:rsidRPr="00295F79" w:rsidRDefault="00DD5769" w:rsidP="00DD5769">
            <w:pPr>
              <w:pStyle w:val="Standard"/>
              <w:numPr>
                <w:ilvl w:val="2"/>
                <w:numId w:val="37"/>
              </w:numPr>
              <w:ind w:left="567" w:hanging="425"/>
              <w:rPr>
                <w:rFonts w:cs="Calibri"/>
                <w:color w:val="000000"/>
              </w:rPr>
            </w:pPr>
            <w:r w:rsidRPr="00C660CC">
              <w:rPr>
                <w:rFonts w:ascii="Arial" w:hAnsi="Arial" w:cs="Arial"/>
                <w:sz w:val="20"/>
                <w:szCs w:val="20"/>
              </w:rPr>
              <w:t>Duidelijke taak- en statusoverzicht van aanvraag.</w:t>
            </w:r>
            <w:r>
              <w:rPr>
                <w:rFonts w:ascii="Arial" w:hAnsi="Arial" w:cs="Arial"/>
                <w:sz w:val="20"/>
                <w:szCs w:val="20"/>
              </w:rPr>
              <w:t xml:space="preserve"> </w:t>
            </w:r>
          </w:p>
        </w:tc>
        <w:tc>
          <w:tcPr>
            <w:tcW w:w="1480" w:type="dxa"/>
            <w:tcBorders>
              <w:top w:val="single" w:sz="4" w:space="0" w:color="auto"/>
              <w:left w:val="nil"/>
              <w:bottom w:val="single" w:sz="4" w:space="0" w:color="auto"/>
              <w:right w:val="single" w:sz="8" w:space="0" w:color="auto"/>
            </w:tcBorders>
            <w:shd w:val="clear" w:color="auto" w:fill="auto"/>
            <w:noWrap/>
            <w:vAlign w:val="center"/>
            <w:hideMark/>
          </w:tcPr>
          <w:p w14:paraId="32275888" w14:textId="77777777" w:rsidR="00DD5769" w:rsidRDefault="00DD5769" w:rsidP="009B1D3A">
            <w:pPr>
              <w:jc w:val="center"/>
              <w:rPr>
                <w:rFonts w:cs="Calibri"/>
                <w:color w:val="000000"/>
              </w:rPr>
            </w:pPr>
            <w:r>
              <w:rPr>
                <w:rFonts w:cs="Calibri"/>
                <w:color w:val="000000"/>
              </w:rPr>
              <w:t>2,0</w:t>
            </w:r>
          </w:p>
          <w:p w14:paraId="2A7C22FD" w14:textId="77777777" w:rsidR="00DD5769" w:rsidRPr="005C3A8D" w:rsidRDefault="00DD5769" w:rsidP="009B1D3A">
            <w:pPr>
              <w:jc w:val="center"/>
              <w:rPr>
                <w:rFonts w:cs="Calibri"/>
                <w:color w:val="000000"/>
              </w:rPr>
            </w:pPr>
          </w:p>
          <w:p w14:paraId="7757059F" w14:textId="77777777" w:rsidR="00DD5769" w:rsidRPr="005C3A8D" w:rsidRDefault="00DD5769" w:rsidP="009B1D3A">
            <w:pPr>
              <w:jc w:val="center"/>
              <w:rPr>
                <w:rFonts w:cs="Calibri"/>
                <w:color w:val="000000"/>
              </w:rPr>
            </w:pPr>
          </w:p>
        </w:tc>
      </w:tr>
      <w:tr w:rsidR="00DD5769" w:rsidRPr="005C3A8D" w14:paraId="2F4569D9" w14:textId="77777777" w:rsidTr="00A7419A">
        <w:trPr>
          <w:gridBefore w:val="1"/>
          <w:wBefore w:w="7" w:type="dxa"/>
          <w:trHeight w:val="557"/>
        </w:trPr>
        <w:tc>
          <w:tcPr>
            <w:tcW w:w="9481" w:type="dxa"/>
            <w:gridSpan w:val="3"/>
            <w:tcBorders>
              <w:top w:val="single" w:sz="4" w:space="0" w:color="auto"/>
              <w:left w:val="single" w:sz="8" w:space="0" w:color="auto"/>
              <w:bottom w:val="single" w:sz="4" w:space="0" w:color="auto"/>
              <w:right w:val="single" w:sz="8" w:space="0" w:color="auto"/>
            </w:tcBorders>
            <w:shd w:val="clear" w:color="auto" w:fill="auto"/>
            <w:vAlign w:val="center"/>
          </w:tcPr>
          <w:p w14:paraId="31D75304" w14:textId="77777777" w:rsidR="00DD5769" w:rsidRDefault="00DD5769" w:rsidP="00DD5769">
            <w:pPr>
              <w:pStyle w:val="Standard"/>
              <w:rPr>
                <w:b/>
              </w:rPr>
            </w:pPr>
            <w:r>
              <w:rPr>
                <w:b/>
              </w:rPr>
              <w:t>Antwoord:</w:t>
            </w:r>
          </w:p>
          <w:p w14:paraId="2C9893C6" w14:textId="77777777" w:rsidR="00DD5769" w:rsidRDefault="00DD5769" w:rsidP="00DD5769">
            <w:pPr>
              <w:pStyle w:val="Standard"/>
              <w:rPr>
                <w:b/>
              </w:rPr>
            </w:pPr>
          </w:p>
          <w:p w14:paraId="34DA218A" w14:textId="77777777" w:rsidR="00DD5769" w:rsidRDefault="00DD5769" w:rsidP="009B1D3A">
            <w:pPr>
              <w:jc w:val="center"/>
              <w:rPr>
                <w:rFonts w:cs="Calibri"/>
                <w:color w:val="000000"/>
              </w:rPr>
            </w:pPr>
          </w:p>
        </w:tc>
      </w:tr>
    </w:tbl>
    <w:p w14:paraId="17E077D5" w14:textId="77777777" w:rsidR="00DD5769" w:rsidRDefault="00DD5769" w:rsidP="00DD5769"/>
    <w:p w14:paraId="1961EF10" w14:textId="77777777" w:rsidR="00DD5769" w:rsidRDefault="00DD5769" w:rsidP="00DD5769"/>
    <w:tbl>
      <w:tblPr>
        <w:tblW w:w="9488" w:type="dxa"/>
        <w:tblLayout w:type="fixed"/>
        <w:tblCellMar>
          <w:left w:w="70" w:type="dxa"/>
          <w:right w:w="70" w:type="dxa"/>
        </w:tblCellMar>
        <w:tblLook w:val="04A0" w:firstRow="1" w:lastRow="0" w:firstColumn="1" w:lastColumn="0" w:noHBand="0" w:noVBand="1"/>
      </w:tblPr>
      <w:tblGrid>
        <w:gridCol w:w="7"/>
        <w:gridCol w:w="1590"/>
        <w:gridCol w:w="6411"/>
        <w:gridCol w:w="1480"/>
      </w:tblGrid>
      <w:tr w:rsidR="00DD5769" w:rsidRPr="005C3A8D" w14:paraId="3ABB57E2" w14:textId="77777777" w:rsidTr="009B1D3A">
        <w:trPr>
          <w:trHeight w:val="420"/>
        </w:trPr>
        <w:tc>
          <w:tcPr>
            <w:tcW w:w="9488" w:type="dxa"/>
            <w:gridSpan w:val="4"/>
            <w:tcBorders>
              <w:top w:val="single" w:sz="8" w:space="0" w:color="auto"/>
              <w:left w:val="single" w:sz="8" w:space="0" w:color="auto"/>
              <w:bottom w:val="nil"/>
              <w:right w:val="single" w:sz="8" w:space="0" w:color="000000"/>
            </w:tcBorders>
            <w:shd w:val="clear" w:color="000000" w:fill="FF0000"/>
            <w:noWrap/>
            <w:vAlign w:val="bottom"/>
            <w:hideMark/>
          </w:tcPr>
          <w:p w14:paraId="5D1CF3A1" w14:textId="77777777" w:rsidR="00DD5769" w:rsidRPr="005C3A8D" w:rsidRDefault="00DD5769" w:rsidP="009B1D3A">
            <w:pPr>
              <w:rPr>
                <w:rFonts w:cs="Calibri"/>
                <w:b/>
                <w:bCs/>
                <w:color w:val="FFFFFF"/>
                <w:sz w:val="32"/>
                <w:szCs w:val="32"/>
              </w:rPr>
            </w:pPr>
            <w:r>
              <w:rPr>
                <w:rFonts w:cs="Calibri"/>
                <w:b/>
                <w:bCs/>
                <w:color w:val="FFFFFF"/>
                <w:sz w:val="32"/>
                <w:szCs w:val="32"/>
              </w:rPr>
              <w:t>Kwaliteitsvraag 3</w:t>
            </w:r>
            <w:r w:rsidRPr="00BF1148">
              <w:rPr>
                <w:rFonts w:cs="Calibri"/>
                <w:b/>
                <w:bCs/>
                <w:color w:val="FFFFFF"/>
                <w:sz w:val="32"/>
                <w:szCs w:val="32"/>
              </w:rPr>
              <w:t xml:space="preserve"> : </w:t>
            </w:r>
            <w:r>
              <w:rPr>
                <w:rFonts w:cs="Calibri"/>
                <w:b/>
                <w:bCs/>
                <w:color w:val="FFFFFF"/>
                <w:sz w:val="32"/>
                <w:szCs w:val="32"/>
              </w:rPr>
              <w:t>Capaciteit en kwaliteit van dienstverlening</w:t>
            </w:r>
          </w:p>
        </w:tc>
      </w:tr>
      <w:tr w:rsidR="00DD5769" w:rsidRPr="005C3A8D" w14:paraId="6FD56F45" w14:textId="77777777" w:rsidTr="009B1D3A">
        <w:trPr>
          <w:trHeight w:val="535"/>
        </w:trPr>
        <w:tc>
          <w:tcPr>
            <w:tcW w:w="1597" w:type="dxa"/>
            <w:gridSpan w:val="2"/>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0273E43" w14:textId="77777777" w:rsidR="00DD5769" w:rsidRPr="00BD488F" w:rsidRDefault="00DD5769" w:rsidP="009B1D3A">
            <w:pPr>
              <w:rPr>
                <w:rFonts w:ascii="Arial" w:hAnsi="Arial" w:cs="Arial"/>
                <w:color w:val="000000"/>
                <w:sz w:val="20"/>
                <w:szCs w:val="20"/>
              </w:rPr>
            </w:pPr>
            <w:r w:rsidRPr="00BD488F">
              <w:rPr>
                <w:rFonts w:ascii="Arial" w:hAnsi="Arial" w:cs="Arial"/>
                <w:color w:val="000000"/>
                <w:sz w:val="20"/>
                <w:szCs w:val="20"/>
              </w:rPr>
              <w:t>Doelstelling</w:t>
            </w:r>
          </w:p>
        </w:tc>
        <w:tc>
          <w:tcPr>
            <w:tcW w:w="7891" w:type="dxa"/>
            <w:gridSpan w:val="2"/>
            <w:tcBorders>
              <w:top w:val="single" w:sz="4" w:space="0" w:color="auto"/>
              <w:left w:val="nil"/>
              <w:bottom w:val="single" w:sz="4" w:space="0" w:color="auto"/>
              <w:right w:val="single" w:sz="8" w:space="0" w:color="000000"/>
            </w:tcBorders>
            <w:shd w:val="clear" w:color="auto" w:fill="auto"/>
            <w:vAlign w:val="center"/>
            <w:hideMark/>
          </w:tcPr>
          <w:p w14:paraId="3C8C5CEB" w14:textId="77777777" w:rsidR="00DD5769" w:rsidRPr="00E36955" w:rsidRDefault="00DD5769" w:rsidP="009B1D3A">
            <w:pPr>
              <w:pStyle w:val="Standard"/>
              <w:rPr>
                <w:rFonts w:cs="Calibri"/>
                <w:color w:val="000000"/>
              </w:rPr>
            </w:pPr>
            <w:r>
              <w:rPr>
                <w:rFonts w:ascii="Arial" w:hAnsi="Arial" w:cs="Arial"/>
                <w:sz w:val="20"/>
                <w:szCs w:val="20"/>
              </w:rPr>
              <w:t>Wij wensen</w:t>
            </w:r>
            <w:r w:rsidRPr="009A264C">
              <w:rPr>
                <w:rFonts w:ascii="Arial" w:hAnsi="Arial" w:cs="Arial"/>
                <w:sz w:val="20"/>
                <w:szCs w:val="20"/>
              </w:rPr>
              <w:t xml:space="preserve"> zaken te doen met een </w:t>
            </w:r>
            <w:r>
              <w:rPr>
                <w:rFonts w:ascii="Arial" w:hAnsi="Arial" w:cs="Arial"/>
                <w:sz w:val="20"/>
                <w:szCs w:val="20"/>
              </w:rPr>
              <w:t>o</w:t>
            </w:r>
            <w:r w:rsidRPr="009A264C">
              <w:rPr>
                <w:rFonts w:ascii="Arial" w:hAnsi="Arial" w:cs="Arial"/>
                <w:sz w:val="20"/>
                <w:szCs w:val="20"/>
              </w:rPr>
              <w:t xml:space="preserve">pdrachtnemer die </w:t>
            </w:r>
            <w:r>
              <w:rPr>
                <w:rFonts w:ascii="Arial" w:hAnsi="Arial" w:cs="Arial"/>
                <w:sz w:val="20"/>
                <w:szCs w:val="20"/>
              </w:rPr>
              <w:t xml:space="preserve">haar capaciteit kan op- en af kan schalen welke aansluit bij de dynamiek van het schooljaar. </w:t>
            </w:r>
          </w:p>
        </w:tc>
      </w:tr>
      <w:tr w:rsidR="00DD5769" w:rsidRPr="005C3A8D" w14:paraId="53E3C726" w14:textId="77777777" w:rsidTr="009B1D3A">
        <w:trPr>
          <w:trHeight w:val="561"/>
        </w:trPr>
        <w:tc>
          <w:tcPr>
            <w:tcW w:w="1597" w:type="dxa"/>
            <w:gridSpan w:val="2"/>
            <w:tcBorders>
              <w:top w:val="nil"/>
              <w:left w:val="single" w:sz="8" w:space="0" w:color="auto"/>
              <w:bottom w:val="single" w:sz="4" w:space="0" w:color="auto"/>
              <w:right w:val="single" w:sz="4" w:space="0" w:color="auto"/>
            </w:tcBorders>
            <w:shd w:val="clear" w:color="auto" w:fill="auto"/>
            <w:noWrap/>
            <w:vAlign w:val="center"/>
            <w:hideMark/>
          </w:tcPr>
          <w:p w14:paraId="6A1AAA57" w14:textId="77777777" w:rsidR="00DD5769" w:rsidRPr="00BD488F" w:rsidRDefault="00DD5769" w:rsidP="009B1D3A">
            <w:pPr>
              <w:rPr>
                <w:rFonts w:ascii="Arial" w:hAnsi="Arial" w:cs="Arial"/>
                <w:color w:val="000000"/>
                <w:sz w:val="20"/>
                <w:szCs w:val="20"/>
              </w:rPr>
            </w:pPr>
            <w:r w:rsidRPr="00BD488F">
              <w:rPr>
                <w:rFonts w:ascii="Arial" w:hAnsi="Arial" w:cs="Arial"/>
                <w:color w:val="000000"/>
                <w:sz w:val="20"/>
                <w:szCs w:val="20"/>
              </w:rPr>
              <w:t>Aanleveren bij Inschrijving</w:t>
            </w:r>
          </w:p>
          <w:p w14:paraId="1C05CA9D" w14:textId="77777777" w:rsidR="00DD5769" w:rsidRPr="00BD488F" w:rsidRDefault="00DD5769" w:rsidP="009B1D3A">
            <w:pPr>
              <w:rPr>
                <w:rFonts w:ascii="Arial" w:hAnsi="Arial" w:cs="Arial"/>
                <w:color w:val="000000"/>
                <w:sz w:val="20"/>
                <w:szCs w:val="20"/>
              </w:rPr>
            </w:pPr>
            <w:r w:rsidRPr="00BD488F">
              <w:rPr>
                <w:rFonts w:ascii="Arial" w:hAnsi="Arial" w:cs="Arial"/>
                <w:color w:val="000000"/>
                <w:sz w:val="20"/>
                <w:szCs w:val="20"/>
              </w:rPr>
              <w:t> </w:t>
            </w:r>
          </w:p>
        </w:tc>
        <w:tc>
          <w:tcPr>
            <w:tcW w:w="7891" w:type="dxa"/>
            <w:gridSpan w:val="2"/>
            <w:tcBorders>
              <w:top w:val="single" w:sz="4" w:space="0" w:color="auto"/>
              <w:left w:val="nil"/>
              <w:bottom w:val="single" w:sz="4" w:space="0" w:color="auto"/>
              <w:right w:val="single" w:sz="8" w:space="0" w:color="000000"/>
            </w:tcBorders>
            <w:shd w:val="clear" w:color="auto" w:fill="auto"/>
            <w:vAlign w:val="center"/>
            <w:hideMark/>
          </w:tcPr>
          <w:p w14:paraId="253A97F1" w14:textId="77777777" w:rsidR="00DD5769" w:rsidRPr="005C3A8D" w:rsidRDefault="00DD5769" w:rsidP="009B1D3A">
            <w:pPr>
              <w:rPr>
                <w:rFonts w:cs="Calibri"/>
                <w:color w:val="000000"/>
              </w:rPr>
            </w:pPr>
            <w:r w:rsidRPr="00DA45D7">
              <w:rPr>
                <w:rFonts w:ascii="Arial" w:hAnsi="Arial" w:cs="Arial"/>
                <w:sz w:val="20"/>
                <w:szCs w:val="20"/>
              </w:rPr>
              <w:t xml:space="preserve">Inschrijver beschrijft dit onderdeel op maximaal </w:t>
            </w:r>
            <w:r>
              <w:rPr>
                <w:rFonts w:ascii="Arial" w:hAnsi="Arial" w:cs="Arial"/>
                <w:sz w:val="20"/>
                <w:szCs w:val="20"/>
              </w:rPr>
              <w:t>één</w:t>
            </w:r>
            <w:r w:rsidRPr="00DA45D7">
              <w:rPr>
                <w:rFonts w:ascii="Arial" w:hAnsi="Arial" w:cs="Arial"/>
                <w:sz w:val="20"/>
                <w:szCs w:val="20"/>
              </w:rPr>
              <w:t xml:space="preserve"> (</w:t>
            </w:r>
            <w:r>
              <w:rPr>
                <w:rFonts w:ascii="Arial" w:hAnsi="Arial" w:cs="Arial"/>
                <w:sz w:val="20"/>
                <w:szCs w:val="20"/>
              </w:rPr>
              <w:t>1</w:t>
            </w:r>
            <w:r w:rsidRPr="00DA45D7">
              <w:rPr>
                <w:rFonts w:ascii="Arial" w:hAnsi="Arial" w:cs="Arial"/>
                <w:sz w:val="20"/>
                <w:szCs w:val="20"/>
              </w:rPr>
              <w:t xml:space="preserve">) pagina’s A4, lettertype </w:t>
            </w:r>
            <w:proofErr w:type="spellStart"/>
            <w:r w:rsidRPr="00DA45D7">
              <w:rPr>
                <w:rFonts w:ascii="Arial" w:hAnsi="Arial" w:cs="Arial"/>
                <w:sz w:val="20"/>
                <w:szCs w:val="20"/>
              </w:rPr>
              <w:t>Arial</w:t>
            </w:r>
            <w:proofErr w:type="spellEnd"/>
            <w:r w:rsidRPr="00DA45D7">
              <w:rPr>
                <w:rFonts w:ascii="Arial" w:hAnsi="Arial" w:cs="Arial"/>
                <w:sz w:val="20"/>
                <w:szCs w:val="20"/>
              </w:rPr>
              <w:t xml:space="preserve">, 10 </w:t>
            </w:r>
            <w:proofErr w:type="spellStart"/>
            <w:r w:rsidRPr="00DA45D7">
              <w:rPr>
                <w:rFonts w:ascii="Arial" w:hAnsi="Arial" w:cs="Arial"/>
                <w:sz w:val="20"/>
                <w:szCs w:val="20"/>
              </w:rPr>
              <w:t>pnt</w:t>
            </w:r>
            <w:proofErr w:type="spellEnd"/>
            <w:r w:rsidRPr="00DA45D7">
              <w:rPr>
                <w:rFonts w:ascii="Arial" w:hAnsi="Arial" w:cs="Arial"/>
                <w:sz w:val="20"/>
                <w:szCs w:val="20"/>
              </w:rPr>
              <w:t xml:space="preserve">. Indien er meer dan </w:t>
            </w:r>
            <w:r>
              <w:rPr>
                <w:rFonts w:ascii="Arial" w:hAnsi="Arial" w:cs="Arial"/>
                <w:sz w:val="20"/>
                <w:szCs w:val="20"/>
              </w:rPr>
              <w:t>één</w:t>
            </w:r>
            <w:r w:rsidRPr="00DA45D7">
              <w:rPr>
                <w:rFonts w:ascii="Arial" w:hAnsi="Arial" w:cs="Arial"/>
                <w:sz w:val="20"/>
                <w:szCs w:val="20"/>
              </w:rPr>
              <w:t xml:space="preserve"> (</w:t>
            </w:r>
            <w:r>
              <w:rPr>
                <w:rFonts w:ascii="Arial" w:hAnsi="Arial" w:cs="Arial"/>
                <w:sz w:val="20"/>
                <w:szCs w:val="20"/>
              </w:rPr>
              <w:t>1</w:t>
            </w:r>
            <w:r w:rsidRPr="00DA45D7">
              <w:rPr>
                <w:rFonts w:ascii="Arial" w:hAnsi="Arial" w:cs="Arial"/>
                <w:sz w:val="20"/>
                <w:szCs w:val="20"/>
              </w:rPr>
              <w:t>) pagina A4 ingediend zullen worden, z</w:t>
            </w:r>
            <w:r>
              <w:rPr>
                <w:rFonts w:ascii="Arial" w:hAnsi="Arial" w:cs="Arial"/>
                <w:sz w:val="20"/>
                <w:szCs w:val="20"/>
              </w:rPr>
              <w:t xml:space="preserve">al </w:t>
            </w:r>
            <w:r w:rsidRPr="00DA45D7">
              <w:rPr>
                <w:rFonts w:ascii="Arial" w:hAnsi="Arial" w:cs="Arial"/>
                <w:sz w:val="20"/>
                <w:szCs w:val="20"/>
              </w:rPr>
              <w:t>enkel de eerste pagina beoordeeld worden.</w:t>
            </w:r>
          </w:p>
        </w:tc>
      </w:tr>
      <w:tr w:rsidR="00DD5769" w:rsidRPr="005C3A8D" w14:paraId="4DD3F79E" w14:textId="77777777" w:rsidTr="009B1D3A">
        <w:trPr>
          <w:gridBefore w:val="1"/>
          <w:wBefore w:w="7" w:type="dxa"/>
          <w:trHeight w:val="600"/>
        </w:trPr>
        <w:tc>
          <w:tcPr>
            <w:tcW w:w="8001" w:type="dxa"/>
            <w:gridSpan w:val="2"/>
            <w:tcBorders>
              <w:top w:val="nil"/>
              <w:left w:val="single" w:sz="8" w:space="0" w:color="auto"/>
              <w:bottom w:val="single" w:sz="4" w:space="0" w:color="auto"/>
              <w:right w:val="single" w:sz="4" w:space="0" w:color="auto"/>
            </w:tcBorders>
            <w:shd w:val="clear" w:color="E7E6E6" w:fill="D9D9D9"/>
            <w:vAlign w:val="center"/>
            <w:hideMark/>
          </w:tcPr>
          <w:p w14:paraId="645BEB66" w14:textId="77777777" w:rsidR="00DD5769" w:rsidRPr="005C3A8D" w:rsidRDefault="00DD5769" w:rsidP="009B1D3A">
            <w:pPr>
              <w:jc w:val="center"/>
              <w:rPr>
                <w:rFonts w:cs="Calibri"/>
                <w:b/>
                <w:bCs/>
                <w:color w:val="000000"/>
              </w:rPr>
            </w:pPr>
            <w:r>
              <w:rPr>
                <w:rFonts w:cs="Calibri"/>
                <w:b/>
                <w:bCs/>
                <w:color w:val="000000"/>
              </w:rPr>
              <w:t>Beschrijving</w:t>
            </w:r>
            <w:r w:rsidRPr="005C3A8D">
              <w:rPr>
                <w:rFonts w:cs="Calibri"/>
                <w:b/>
                <w:bCs/>
                <w:color w:val="000000"/>
              </w:rPr>
              <w:t xml:space="preserve"> </w:t>
            </w:r>
          </w:p>
          <w:p w14:paraId="356285CA" w14:textId="77777777" w:rsidR="00DD5769" w:rsidRPr="005C3A8D" w:rsidRDefault="00DD5769" w:rsidP="009B1D3A">
            <w:pPr>
              <w:jc w:val="center"/>
              <w:rPr>
                <w:rFonts w:cs="Calibri"/>
                <w:b/>
                <w:bCs/>
                <w:color w:val="000000"/>
              </w:rPr>
            </w:pPr>
          </w:p>
        </w:tc>
        <w:tc>
          <w:tcPr>
            <w:tcW w:w="1480" w:type="dxa"/>
            <w:tcBorders>
              <w:top w:val="nil"/>
              <w:left w:val="nil"/>
              <w:bottom w:val="single" w:sz="4" w:space="0" w:color="auto"/>
              <w:right w:val="single" w:sz="8" w:space="0" w:color="auto"/>
            </w:tcBorders>
            <w:shd w:val="clear" w:color="E7E6E6" w:fill="D9D9D9"/>
            <w:vAlign w:val="center"/>
            <w:hideMark/>
          </w:tcPr>
          <w:p w14:paraId="1FB37924" w14:textId="77777777" w:rsidR="00DD5769" w:rsidRPr="005C3A8D" w:rsidRDefault="00DD5769" w:rsidP="009B1D3A">
            <w:pPr>
              <w:jc w:val="center"/>
              <w:rPr>
                <w:rFonts w:cs="Calibri"/>
                <w:b/>
                <w:bCs/>
                <w:color w:val="000000"/>
              </w:rPr>
            </w:pPr>
            <w:proofErr w:type="spellStart"/>
            <w:r>
              <w:rPr>
                <w:rFonts w:cs="Calibri"/>
                <w:b/>
                <w:bCs/>
                <w:color w:val="000000"/>
              </w:rPr>
              <w:t>Wegings</w:t>
            </w:r>
            <w:proofErr w:type="spellEnd"/>
            <w:r>
              <w:rPr>
                <w:rFonts w:cs="Calibri"/>
                <w:b/>
                <w:bCs/>
                <w:color w:val="000000"/>
              </w:rPr>
              <w:t xml:space="preserve"> factor</w:t>
            </w:r>
          </w:p>
          <w:p w14:paraId="433B1CFD" w14:textId="77777777" w:rsidR="00DD5769" w:rsidRPr="005C3A8D" w:rsidRDefault="00DD5769" w:rsidP="009B1D3A">
            <w:pPr>
              <w:jc w:val="center"/>
              <w:rPr>
                <w:rFonts w:cs="Calibri"/>
                <w:b/>
                <w:bCs/>
                <w:color w:val="000000"/>
              </w:rPr>
            </w:pPr>
          </w:p>
        </w:tc>
      </w:tr>
      <w:tr w:rsidR="00DD5769" w:rsidRPr="005C3A8D" w14:paraId="04FA89F0" w14:textId="77777777" w:rsidTr="009B1D3A">
        <w:trPr>
          <w:gridBefore w:val="1"/>
          <w:wBefore w:w="7" w:type="dxa"/>
          <w:trHeight w:val="557"/>
        </w:trPr>
        <w:tc>
          <w:tcPr>
            <w:tcW w:w="8001"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14:paraId="57CF3CD7" w14:textId="77777777" w:rsidR="00DD5769" w:rsidRPr="00C660CC" w:rsidRDefault="00DD5769" w:rsidP="009B1D3A">
            <w:pPr>
              <w:pStyle w:val="Standard"/>
              <w:rPr>
                <w:rFonts w:ascii="Arial" w:hAnsi="Arial" w:cs="Arial"/>
                <w:b/>
                <w:sz w:val="20"/>
                <w:szCs w:val="20"/>
              </w:rPr>
            </w:pPr>
            <w:r w:rsidRPr="00C660CC">
              <w:rPr>
                <w:rFonts w:ascii="Arial" w:hAnsi="Arial" w:cs="Arial"/>
                <w:b/>
                <w:sz w:val="20"/>
                <w:szCs w:val="20"/>
              </w:rPr>
              <w:t>Uitwerking:</w:t>
            </w:r>
          </w:p>
          <w:p w14:paraId="445DF925" w14:textId="77777777" w:rsidR="00DD5769" w:rsidRPr="00C660CC" w:rsidRDefault="00DD5769" w:rsidP="00DD5769">
            <w:pPr>
              <w:pStyle w:val="Lijstalinea"/>
              <w:numPr>
                <w:ilvl w:val="0"/>
                <w:numId w:val="39"/>
              </w:numPr>
              <w:spacing w:line="259" w:lineRule="auto"/>
              <w:rPr>
                <w:rFonts w:ascii="Arial" w:hAnsi="Arial" w:cs="Arial"/>
                <w:sz w:val="20"/>
                <w:szCs w:val="20"/>
              </w:rPr>
            </w:pPr>
            <w:r w:rsidRPr="00C660CC">
              <w:rPr>
                <w:rFonts w:ascii="Arial" w:hAnsi="Arial" w:cs="Arial"/>
                <w:sz w:val="20"/>
                <w:szCs w:val="20"/>
              </w:rPr>
              <w:t>Op welke wijze borgt de Opdrachtnemer dat zij continue voldoende capaciteit kan inzetten met de juiste competenties, kennis en vaardigheden.</w:t>
            </w:r>
          </w:p>
          <w:p w14:paraId="642BCFA4" w14:textId="77777777" w:rsidR="00DD5769" w:rsidRPr="00C660CC" w:rsidRDefault="00DD5769" w:rsidP="00DD5769">
            <w:pPr>
              <w:pStyle w:val="Lijstalinea"/>
              <w:numPr>
                <w:ilvl w:val="0"/>
                <w:numId w:val="39"/>
              </w:numPr>
              <w:spacing w:line="259" w:lineRule="auto"/>
              <w:rPr>
                <w:rFonts w:ascii="Arial" w:hAnsi="Arial" w:cs="Arial"/>
                <w:sz w:val="20"/>
                <w:szCs w:val="20"/>
              </w:rPr>
            </w:pPr>
            <w:r w:rsidRPr="00C660CC">
              <w:rPr>
                <w:rFonts w:ascii="Arial" w:hAnsi="Arial" w:cs="Arial"/>
                <w:sz w:val="20"/>
                <w:szCs w:val="20"/>
              </w:rPr>
              <w:t>Geef aan hoe u de Opdrachtgever zal ontzorgen bij de uitvoering van de overeenkomst;</w:t>
            </w:r>
          </w:p>
          <w:p w14:paraId="7FC9A030" w14:textId="77777777" w:rsidR="00DD5769" w:rsidRPr="00C660CC" w:rsidRDefault="00DD5769" w:rsidP="00DD5769">
            <w:pPr>
              <w:pStyle w:val="Lijstalinea"/>
              <w:numPr>
                <w:ilvl w:val="0"/>
                <w:numId w:val="39"/>
              </w:numPr>
              <w:spacing w:line="259" w:lineRule="auto"/>
              <w:rPr>
                <w:rFonts w:ascii="Arial" w:hAnsi="Arial" w:cs="Arial"/>
                <w:sz w:val="20"/>
                <w:szCs w:val="20"/>
              </w:rPr>
            </w:pPr>
            <w:r w:rsidRPr="00C660CC">
              <w:rPr>
                <w:rFonts w:ascii="Arial" w:hAnsi="Arial" w:cs="Arial"/>
                <w:sz w:val="20"/>
                <w:szCs w:val="20"/>
              </w:rPr>
              <w:t>Geef aan hoe u elk jaar de kwaliteit van de dienstverlening evalueert en verbeteringen doorvoert.</w:t>
            </w:r>
          </w:p>
          <w:p w14:paraId="75135AEE" w14:textId="77777777" w:rsidR="00DD5769" w:rsidRPr="00C660CC" w:rsidRDefault="00DD5769" w:rsidP="009B1D3A">
            <w:pPr>
              <w:pStyle w:val="Standard"/>
              <w:rPr>
                <w:rFonts w:ascii="Arial" w:hAnsi="Arial" w:cs="Arial"/>
                <w:sz w:val="20"/>
                <w:szCs w:val="20"/>
              </w:rPr>
            </w:pPr>
          </w:p>
          <w:p w14:paraId="0294424B" w14:textId="77777777" w:rsidR="00DD5769" w:rsidRPr="00C660CC" w:rsidRDefault="00DD5769" w:rsidP="009B1D3A">
            <w:pPr>
              <w:pStyle w:val="Standard"/>
              <w:rPr>
                <w:rFonts w:ascii="Arial" w:hAnsi="Arial" w:cs="Arial"/>
                <w:b/>
                <w:sz w:val="20"/>
                <w:szCs w:val="20"/>
              </w:rPr>
            </w:pPr>
            <w:r w:rsidRPr="00C660CC">
              <w:rPr>
                <w:rFonts w:ascii="Arial" w:hAnsi="Arial" w:cs="Arial"/>
                <w:b/>
                <w:sz w:val="20"/>
                <w:szCs w:val="20"/>
              </w:rPr>
              <w:t>Beoordelingssystematiek:</w:t>
            </w:r>
          </w:p>
          <w:p w14:paraId="0CBFE508" w14:textId="77777777" w:rsidR="00DD5769" w:rsidRPr="00295F79" w:rsidRDefault="00DD5769" w:rsidP="009B1D3A">
            <w:pPr>
              <w:pStyle w:val="Standard"/>
              <w:rPr>
                <w:rFonts w:cs="Calibri"/>
                <w:color w:val="000000"/>
              </w:rPr>
            </w:pPr>
            <w:r w:rsidRPr="00C660CC">
              <w:rPr>
                <w:rFonts w:ascii="Arial" w:hAnsi="Arial" w:cs="Arial"/>
                <w:sz w:val="20"/>
                <w:szCs w:val="20"/>
              </w:rPr>
              <w:t>U wordt beoordeeld op basis van overtuigingskracht, volledigheid en gedetailleerdheid van uw antwoord.</w:t>
            </w:r>
            <w:r>
              <w:rPr>
                <w:rFonts w:ascii="Arial" w:hAnsi="Arial" w:cs="Arial"/>
                <w:sz w:val="20"/>
                <w:szCs w:val="20"/>
              </w:rPr>
              <w:t xml:space="preserve"> </w:t>
            </w:r>
            <w:r w:rsidRPr="000B1A2A">
              <w:rPr>
                <w:rFonts w:ascii="Arial" w:eastAsiaTheme="minorHAnsi" w:hAnsi="Arial" w:cs="Arial"/>
                <w:sz w:val="20"/>
                <w:szCs w:val="20"/>
              </w:rPr>
              <w:t xml:space="preserve"> </w:t>
            </w:r>
          </w:p>
        </w:tc>
        <w:tc>
          <w:tcPr>
            <w:tcW w:w="1480" w:type="dxa"/>
            <w:tcBorders>
              <w:top w:val="single" w:sz="4" w:space="0" w:color="auto"/>
              <w:left w:val="nil"/>
              <w:bottom w:val="single" w:sz="4" w:space="0" w:color="auto"/>
              <w:right w:val="single" w:sz="8" w:space="0" w:color="auto"/>
            </w:tcBorders>
            <w:shd w:val="clear" w:color="auto" w:fill="auto"/>
            <w:noWrap/>
            <w:vAlign w:val="center"/>
            <w:hideMark/>
          </w:tcPr>
          <w:p w14:paraId="38C216B6" w14:textId="77777777" w:rsidR="00DD5769" w:rsidRDefault="00DD5769" w:rsidP="009B1D3A">
            <w:pPr>
              <w:jc w:val="center"/>
              <w:rPr>
                <w:rFonts w:cs="Calibri"/>
                <w:color w:val="000000"/>
              </w:rPr>
            </w:pPr>
            <w:r>
              <w:rPr>
                <w:rFonts w:cs="Calibri"/>
                <w:color w:val="000000"/>
              </w:rPr>
              <w:t>1,0</w:t>
            </w:r>
          </w:p>
          <w:p w14:paraId="08EE146F" w14:textId="77777777" w:rsidR="00DD5769" w:rsidRPr="005C3A8D" w:rsidRDefault="00DD5769" w:rsidP="009B1D3A">
            <w:pPr>
              <w:jc w:val="center"/>
              <w:rPr>
                <w:rFonts w:cs="Calibri"/>
                <w:color w:val="000000"/>
              </w:rPr>
            </w:pPr>
          </w:p>
          <w:p w14:paraId="3092A617" w14:textId="77777777" w:rsidR="00DD5769" w:rsidRPr="005C3A8D" w:rsidRDefault="00DD5769" w:rsidP="009B1D3A">
            <w:pPr>
              <w:jc w:val="center"/>
              <w:rPr>
                <w:rFonts w:cs="Calibri"/>
                <w:color w:val="000000"/>
              </w:rPr>
            </w:pPr>
          </w:p>
        </w:tc>
      </w:tr>
      <w:tr w:rsidR="00DD5769" w:rsidRPr="005C3A8D" w14:paraId="63B7F782" w14:textId="77777777" w:rsidTr="00B07D13">
        <w:trPr>
          <w:gridBefore w:val="1"/>
          <w:wBefore w:w="7" w:type="dxa"/>
          <w:trHeight w:val="557"/>
        </w:trPr>
        <w:tc>
          <w:tcPr>
            <w:tcW w:w="9481" w:type="dxa"/>
            <w:gridSpan w:val="3"/>
            <w:tcBorders>
              <w:top w:val="single" w:sz="4" w:space="0" w:color="auto"/>
              <w:left w:val="single" w:sz="8" w:space="0" w:color="auto"/>
              <w:bottom w:val="single" w:sz="4" w:space="0" w:color="auto"/>
              <w:right w:val="single" w:sz="8" w:space="0" w:color="auto"/>
            </w:tcBorders>
            <w:shd w:val="clear" w:color="auto" w:fill="auto"/>
            <w:vAlign w:val="center"/>
          </w:tcPr>
          <w:p w14:paraId="267A82D3" w14:textId="77777777" w:rsidR="00DD5769" w:rsidRDefault="00DD5769" w:rsidP="00DD5769">
            <w:pPr>
              <w:pStyle w:val="Standard"/>
              <w:rPr>
                <w:b/>
              </w:rPr>
            </w:pPr>
            <w:r>
              <w:rPr>
                <w:b/>
              </w:rPr>
              <w:t>Antwoord:</w:t>
            </w:r>
          </w:p>
          <w:p w14:paraId="44F9AC33" w14:textId="77777777" w:rsidR="00DD5769" w:rsidRDefault="00DD5769" w:rsidP="00DD5769">
            <w:pPr>
              <w:pStyle w:val="Standard"/>
              <w:rPr>
                <w:b/>
              </w:rPr>
            </w:pPr>
          </w:p>
          <w:p w14:paraId="253B0192" w14:textId="77777777" w:rsidR="00DD5769" w:rsidRDefault="00DD5769" w:rsidP="009B1D3A">
            <w:pPr>
              <w:jc w:val="center"/>
              <w:rPr>
                <w:rFonts w:cs="Calibri"/>
                <w:color w:val="000000"/>
              </w:rPr>
            </w:pPr>
          </w:p>
        </w:tc>
      </w:tr>
    </w:tbl>
    <w:p w14:paraId="1A8A7DE7" w14:textId="77777777" w:rsidR="00DD5769" w:rsidRDefault="00DD5769" w:rsidP="00DD5769"/>
    <w:p w14:paraId="4E0CC5DB" w14:textId="394FE84F" w:rsidR="00DD5769" w:rsidRDefault="00DD5769">
      <w:r>
        <w:br w:type="page"/>
      </w:r>
    </w:p>
    <w:p w14:paraId="498FF8FD" w14:textId="77777777" w:rsidR="00DD5769" w:rsidRDefault="00DD5769" w:rsidP="00DD5769"/>
    <w:tbl>
      <w:tblPr>
        <w:tblW w:w="9488" w:type="dxa"/>
        <w:tblLayout w:type="fixed"/>
        <w:tblCellMar>
          <w:left w:w="70" w:type="dxa"/>
          <w:right w:w="70" w:type="dxa"/>
        </w:tblCellMar>
        <w:tblLook w:val="04A0" w:firstRow="1" w:lastRow="0" w:firstColumn="1" w:lastColumn="0" w:noHBand="0" w:noVBand="1"/>
      </w:tblPr>
      <w:tblGrid>
        <w:gridCol w:w="7"/>
        <w:gridCol w:w="1590"/>
        <w:gridCol w:w="6411"/>
        <w:gridCol w:w="1480"/>
      </w:tblGrid>
      <w:tr w:rsidR="00DD5769" w:rsidRPr="005C3A8D" w14:paraId="75DFC071" w14:textId="77777777" w:rsidTr="009B1D3A">
        <w:trPr>
          <w:trHeight w:val="420"/>
        </w:trPr>
        <w:tc>
          <w:tcPr>
            <w:tcW w:w="9488" w:type="dxa"/>
            <w:gridSpan w:val="4"/>
            <w:tcBorders>
              <w:top w:val="single" w:sz="8" w:space="0" w:color="auto"/>
              <w:left w:val="single" w:sz="8" w:space="0" w:color="auto"/>
              <w:bottom w:val="nil"/>
              <w:right w:val="single" w:sz="8" w:space="0" w:color="000000"/>
            </w:tcBorders>
            <w:shd w:val="clear" w:color="000000" w:fill="FF0000"/>
            <w:noWrap/>
            <w:vAlign w:val="bottom"/>
            <w:hideMark/>
          </w:tcPr>
          <w:p w14:paraId="5B0F5293" w14:textId="77777777" w:rsidR="00DD5769" w:rsidRPr="005C3A8D" w:rsidRDefault="00DD5769" w:rsidP="009B1D3A">
            <w:pPr>
              <w:rPr>
                <w:rFonts w:cs="Calibri"/>
                <w:b/>
                <w:bCs/>
                <w:color w:val="FFFFFF"/>
                <w:sz w:val="32"/>
                <w:szCs w:val="32"/>
              </w:rPr>
            </w:pPr>
            <w:bookmarkStart w:id="0" w:name="_Hlk151470419"/>
            <w:r>
              <w:rPr>
                <w:rFonts w:cs="Calibri"/>
                <w:b/>
                <w:bCs/>
                <w:color w:val="FFFFFF"/>
                <w:sz w:val="32"/>
                <w:szCs w:val="32"/>
              </w:rPr>
              <w:t>Kwaliteitsvraag 4</w:t>
            </w:r>
            <w:r w:rsidRPr="00BF1148">
              <w:rPr>
                <w:rFonts w:cs="Calibri"/>
                <w:b/>
                <w:bCs/>
                <w:color w:val="FFFFFF"/>
                <w:sz w:val="32"/>
                <w:szCs w:val="32"/>
              </w:rPr>
              <w:t xml:space="preserve"> : </w:t>
            </w:r>
            <w:r>
              <w:rPr>
                <w:rFonts w:cs="Calibri"/>
                <w:b/>
                <w:bCs/>
                <w:color w:val="FFFFFF"/>
                <w:sz w:val="32"/>
                <w:szCs w:val="32"/>
              </w:rPr>
              <w:t>Inzet van budgetcoaches</w:t>
            </w:r>
          </w:p>
        </w:tc>
      </w:tr>
      <w:tr w:rsidR="00DD5769" w:rsidRPr="005C3A8D" w14:paraId="12CD8D11" w14:textId="77777777" w:rsidTr="009B1D3A">
        <w:trPr>
          <w:trHeight w:val="535"/>
        </w:trPr>
        <w:tc>
          <w:tcPr>
            <w:tcW w:w="1597" w:type="dxa"/>
            <w:gridSpan w:val="2"/>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23E6B699" w14:textId="77777777" w:rsidR="00DD5769" w:rsidRPr="00BD488F" w:rsidRDefault="00DD5769" w:rsidP="009B1D3A">
            <w:pPr>
              <w:rPr>
                <w:rFonts w:ascii="Arial" w:hAnsi="Arial" w:cs="Arial"/>
                <w:color w:val="000000"/>
                <w:sz w:val="20"/>
                <w:szCs w:val="20"/>
              </w:rPr>
            </w:pPr>
            <w:r w:rsidRPr="00BD488F">
              <w:rPr>
                <w:rFonts w:ascii="Arial" w:hAnsi="Arial" w:cs="Arial"/>
                <w:color w:val="000000"/>
                <w:sz w:val="20"/>
                <w:szCs w:val="20"/>
              </w:rPr>
              <w:t>Doelstelling</w:t>
            </w:r>
          </w:p>
        </w:tc>
        <w:tc>
          <w:tcPr>
            <w:tcW w:w="7891" w:type="dxa"/>
            <w:gridSpan w:val="2"/>
            <w:tcBorders>
              <w:top w:val="single" w:sz="4" w:space="0" w:color="auto"/>
              <w:left w:val="nil"/>
              <w:bottom w:val="single" w:sz="4" w:space="0" w:color="auto"/>
              <w:right w:val="single" w:sz="8" w:space="0" w:color="000000"/>
            </w:tcBorders>
            <w:shd w:val="clear" w:color="auto" w:fill="auto"/>
            <w:vAlign w:val="center"/>
            <w:hideMark/>
          </w:tcPr>
          <w:p w14:paraId="64F7D5AF" w14:textId="77777777" w:rsidR="00DD5769" w:rsidRPr="00E36955" w:rsidRDefault="00DD5769" w:rsidP="009B1D3A">
            <w:pPr>
              <w:pStyle w:val="Standard"/>
              <w:rPr>
                <w:rFonts w:cs="Calibri"/>
                <w:color w:val="000000"/>
              </w:rPr>
            </w:pPr>
            <w:r>
              <w:rPr>
                <w:rFonts w:ascii="Arial" w:hAnsi="Arial" w:cs="Arial"/>
                <w:sz w:val="20"/>
                <w:szCs w:val="20"/>
              </w:rPr>
              <w:t>Wij wensen</w:t>
            </w:r>
            <w:r w:rsidRPr="009A264C">
              <w:rPr>
                <w:rFonts w:ascii="Arial" w:hAnsi="Arial" w:cs="Arial"/>
                <w:sz w:val="20"/>
                <w:szCs w:val="20"/>
              </w:rPr>
              <w:t xml:space="preserve"> zaken te doen met een </w:t>
            </w:r>
            <w:r>
              <w:rPr>
                <w:rFonts w:ascii="Arial" w:hAnsi="Arial" w:cs="Arial"/>
                <w:sz w:val="20"/>
                <w:szCs w:val="20"/>
              </w:rPr>
              <w:t>o</w:t>
            </w:r>
            <w:r w:rsidRPr="009A264C">
              <w:rPr>
                <w:rFonts w:ascii="Arial" w:hAnsi="Arial" w:cs="Arial"/>
                <w:sz w:val="20"/>
                <w:szCs w:val="20"/>
              </w:rPr>
              <w:t xml:space="preserve">pdrachtnemer die </w:t>
            </w:r>
            <w:r>
              <w:rPr>
                <w:rFonts w:ascii="Arial" w:hAnsi="Arial" w:cs="Arial"/>
                <w:sz w:val="20"/>
                <w:szCs w:val="20"/>
              </w:rPr>
              <w:t xml:space="preserve">budgetcoaches levert die in staat zijn verschillende vormen van dienstverlening te bieden. </w:t>
            </w:r>
          </w:p>
        </w:tc>
      </w:tr>
      <w:tr w:rsidR="00DD5769" w:rsidRPr="005C3A8D" w14:paraId="5AE18774" w14:textId="77777777" w:rsidTr="009B1D3A">
        <w:trPr>
          <w:trHeight w:val="561"/>
        </w:trPr>
        <w:tc>
          <w:tcPr>
            <w:tcW w:w="1597" w:type="dxa"/>
            <w:gridSpan w:val="2"/>
            <w:tcBorders>
              <w:top w:val="nil"/>
              <w:left w:val="single" w:sz="8" w:space="0" w:color="auto"/>
              <w:bottom w:val="single" w:sz="4" w:space="0" w:color="auto"/>
              <w:right w:val="single" w:sz="4" w:space="0" w:color="auto"/>
            </w:tcBorders>
            <w:shd w:val="clear" w:color="auto" w:fill="auto"/>
            <w:noWrap/>
            <w:vAlign w:val="center"/>
            <w:hideMark/>
          </w:tcPr>
          <w:p w14:paraId="72A98DA1" w14:textId="77777777" w:rsidR="00DD5769" w:rsidRPr="00BD488F" w:rsidRDefault="00DD5769" w:rsidP="009B1D3A">
            <w:pPr>
              <w:rPr>
                <w:rFonts w:ascii="Arial" w:hAnsi="Arial" w:cs="Arial"/>
                <w:color w:val="000000"/>
                <w:sz w:val="20"/>
                <w:szCs w:val="20"/>
              </w:rPr>
            </w:pPr>
            <w:r w:rsidRPr="00BD488F">
              <w:rPr>
                <w:rFonts w:ascii="Arial" w:hAnsi="Arial" w:cs="Arial"/>
                <w:color w:val="000000"/>
                <w:sz w:val="20"/>
                <w:szCs w:val="20"/>
              </w:rPr>
              <w:t>Aanleveren bij Inschrijving</w:t>
            </w:r>
          </w:p>
          <w:p w14:paraId="6DAB4C20" w14:textId="77777777" w:rsidR="00DD5769" w:rsidRPr="00BD488F" w:rsidRDefault="00DD5769" w:rsidP="009B1D3A">
            <w:pPr>
              <w:rPr>
                <w:rFonts w:ascii="Arial" w:hAnsi="Arial" w:cs="Arial"/>
                <w:color w:val="000000"/>
                <w:sz w:val="20"/>
                <w:szCs w:val="20"/>
              </w:rPr>
            </w:pPr>
            <w:r w:rsidRPr="00BD488F">
              <w:rPr>
                <w:rFonts w:ascii="Arial" w:hAnsi="Arial" w:cs="Arial"/>
                <w:color w:val="000000"/>
                <w:sz w:val="20"/>
                <w:szCs w:val="20"/>
              </w:rPr>
              <w:t> </w:t>
            </w:r>
          </w:p>
        </w:tc>
        <w:tc>
          <w:tcPr>
            <w:tcW w:w="7891" w:type="dxa"/>
            <w:gridSpan w:val="2"/>
            <w:tcBorders>
              <w:top w:val="single" w:sz="4" w:space="0" w:color="auto"/>
              <w:left w:val="nil"/>
              <w:bottom w:val="single" w:sz="4" w:space="0" w:color="auto"/>
              <w:right w:val="single" w:sz="8" w:space="0" w:color="000000"/>
            </w:tcBorders>
            <w:shd w:val="clear" w:color="auto" w:fill="auto"/>
            <w:vAlign w:val="center"/>
            <w:hideMark/>
          </w:tcPr>
          <w:p w14:paraId="5F946487" w14:textId="77777777" w:rsidR="00DD5769" w:rsidRPr="005C3A8D" w:rsidRDefault="00DD5769" w:rsidP="009B1D3A">
            <w:pPr>
              <w:rPr>
                <w:rFonts w:cs="Calibri"/>
                <w:color w:val="000000"/>
              </w:rPr>
            </w:pPr>
            <w:r w:rsidRPr="00DA45D7">
              <w:rPr>
                <w:rFonts w:ascii="Arial" w:hAnsi="Arial" w:cs="Arial"/>
                <w:sz w:val="20"/>
                <w:szCs w:val="20"/>
              </w:rPr>
              <w:t xml:space="preserve">Inschrijver beschrijft dit onderdeel op maximaal </w:t>
            </w:r>
            <w:r>
              <w:rPr>
                <w:rFonts w:ascii="Arial" w:hAnsi="Arial" w:cs="Arial"/>
                <w:sz w:val="20"/>
                <w:szCs w:val="20"/>
              </w:rPr>
              <w:t>twee</w:t>
            </w:r>
            <w:r w:rsidRPr="00DA45D7">
              <w:rPr>
                <w:rFonts w:ascii="Arial" w:hAnsi="Arial" w:cs="Arial"/>
                <w:sz w:val="20"/>
                <w:szCs w:val="20"/>
              </w:rPr>
              <w:t xml:space="preserve"> (</w:t>
            </w:r>
            <w:r>
              <w:rPr>
                <w:rFonts w:ascii="Arial" w:hAnsi="Arial" w:cs="Arial"/>
                <w:sz w:val="20"/>
                <w:szCs w:val="20"/>
              </w:rPr>
              <w:t>2</w:t>
            </w:r>
            <w:r w:rsidRPr="00DA45D7">
              <w:rPr>
                <w:rFonts w:ascii="Arial" w:hAnsi="Arial" w:cs="Arial"/>
                <w:sz w:val="20"/>
                <w:szCs w:val="20"/>
              </w:rPr>
              <w:t xml:space="preserve">) pagina’s A4, lettertype </w:t>
            </w:r>
            <w:proofErr w:type="spellStart"/>
            <w:r w:rsidRPr="00DA45D7">
              <w:rPr>
                <w:rFonts w:ascii="Arial" w:hAnsi="Arial" w:cs="Arial"/>
                <w:sz w:val="20"/>
                <w:szCs w:val="20"/>
              </w:rPr>
              <w:t>Arial</w:t>
            </w:r>
            <w:proofErr w:type="spellEnd"/>
            <w:r w:rsidRPr="00DA45D7">
              <w:rPr>
                <w:rFonts w:ascii="Arial" w:hAnsi="Arial" w:cs="Arial"/>
                <w:sz w:val="20"/>
                <w:szCs w:val="20"/>
              </w:rPr>
              <w:t xml:space="preserve">, 10 </w:t>
            </w:r>
            <w:proofErr w:type="spellStart"/>
            <w:r w:rsidRPr="00DA45D7">
              <w:rPr>
                <w:rFonts w:ascii="Arial" w:hAnsi="Arial" w:cs="Arial"/>
                <w:sz w:val="20"/>
                <w:szCs w:val="20"/>
              </w:rPr>
              <w:t>pnt</w:t>
            </w:r>
            <w:proofErr w:type="spellEnd"/>
            <w:r w:rsidRPr="00DA45D7">
              <w:rPr>
                <w:rFonts w:ascii="Arial" w:hAnsi="Arial" w:cs="Arial"/>
                <w:sz w:val="20"/>
                <w:szCs w:val="20"/>
              </w:rPr>
              <w:t xml:space="preserve">. Indien er meer dan </w:t>
            </w:r>
            <w:r>
              <w:rPr>
                <w:rFonts w:ascii="Arial" w:hAnsi="Arial" w:cs="Arial"/>
                <w:sz w:val="20"/>
                <w:szCs w:val="20"/>
              </w:rPr>
              <w:t>twee</w:t>
            </w:r>
            <w:r w:rsidRPr="00DA45D7">
              <w:rPr>
                <w:rFonts w:ascii="Arial" w:hAnsi="Arial" w:cs="Arial"/>
                <w:sz w:val="20"/>
                <w:szCs w:val="20"/>
              </w:rPr>
              <w:t xml:space="preserve"> (</w:t>
            </w:r>
            <w:r>
              <w:rPr>
                <w:rFonts w:ascii="Arial" w:hAnsi="Arial" w:cs="Arial"/>
                <w:sz w:val="20"/>
                <w:szCs w:val="20"/>
              </w:rPr>
              <w:t>2</w:t>
            </w:r>
            <w:r w:rsidRPr="00DA45D7">
              <w:rPr>
                <w:rFonts w:ascii="Arial" w:hAnsi="Arial" w:cs="Arial"/>
                <w:sz w:val="20"/>
                <w:szCs w:val="20"/>
              </w:rPr>
              <w:t xml:space="preserve">) pagina’s A4 ingediend zullen worden, zullen enkel de eerste </w:t>
            </w:r>
            <w:r>
              <w:rPr>
                <w:rFonts w:ascii="Arial" w:hAnsi="Arial" w:cs="Arial"/>
                <w:sz w:val="20"/>
                <w:szCs w:val="20"/>
              </w:rPr>
              <w:t xml:space="preserve">twee </w:t>
            </w:r>
            <w:r w:rsidRPr="00DA45D7">
              <w:rPr>
                <w:rFonts w:ascii="Arial" w:hAnsi="Arial" w:cs="Arial"/>
                <w:sz w:val="20"/>
                <w:szCs w:val="20"/>
              </w:rPr>
              <w:t>(</w:t>
            </w:r>
            <w:r>
              <w:rPr>
                <w:rFonts w:ascii="Arial" w:hAnsi="Arial" w:cs="Arial"/>
                <w:sz w:val="20"/>
                <w:szCs w:val="20"/>
              </w:rPr>
              <w:t>2</w:t>
            </w:r>
            <w:r w:rsidRPr="00DA45D7">
              <w:rPr>
                <w:rFonts w:ascii="Arial" w:hAnsi="Arial" w:cs="Arial"/>
                <w:sz w:val="20"/>
                <w:szCs w:val="20"/>
              </w:rPr>
              <w:t>) pagina’s beoordeeld worden.</w:t>
            </w:r>
          </w:p>
        </w:tc>
      </w:tr>
      <w:tr w:rsidR="00DD5769" w:rsidRPr="005C3A8D" w14:paraId="17A6A810" w14:textId="77777777" w:rsidTr="009B1D3A">
        <w:trPr>
          <w:gridBefore w:val="1"/>
          <w:wBefore w:w="7" w:type="dxa"/>
          <w:trHeight w:val="600"/>
        </w:trPr>
        <w:tc>
          <w:tcPr>
            <w:tcW w:w="8001" w:type="dxa"/>
            <w:gridSpan w:val="2"/>
            <w:tcBorders>
              <w:top w:val="nil"/>
              <w:left w:val="single" w:sz="8" w:space="0" w:color="auto"/>
              <w:bottom w:val="single" w:sz="4" w:space="0" w:color="auto"/>
              <w:right w:val="single" w:sz="4" w:space="0" w:color="auto"/>
            </w:tcBorders>
            <w:shd w:val="clear" w:color="E7E6E6" w:fill="D9D9D9"/>
            <w:vAlign w:val="center"/>
            <w:hideMark/>
          </w:tcPr>
          <w:p w14:paraId="19164303" w14:textId="77777777" w:rsidR="00DD5769" w:rsidRPr="005C3A8D" w:rsidRDefault="00DD5769" w:rsidP="009B1D3A">
            <w:pPr>
              <w:jc w:val="center"/>
              <w:rPr>
                <w:rFonts w:cs="Calibri"/>
                <w:b/>
                <w:bCs/>
                <w:color w:val="000000"/>
              </w:rPr>
            </w:pPr>
            <w:r>
              <w:rPr>
                <w:rFonts w:cs="Calibri"/>
                <w:b/>
                <w:bCs/>
                <w:color w:val="000000"/>
              </w:rPr>
              <w:t>Beschrijving</w:t>
            </w:r>
            <w:r w:rsidRPr="005C3A8D">
              <w:rPr>
                <w:rFonts w:cs="Calibri"/>
                <w:b/>
                <w:bCs/>
                <w:color w:val="000000"/>
              </w:rPr>
              <w:t xml:space="preserve"> </w:t>
            </w:r>
          </w:p>
          <w:p w14:paraId="061583B7" w14:textId="77777777" w:rsidR="00DD5769" w:rsidRPr="005C3A8D" w:rsidRDefault="00DD5769" w:rsidP="009B1D3A">
            <w:pPr>
              <w:jc w:val="center"/>
              <w:rPr>
                <w:rFonts w:cs="Calibri"/>
                <w:b/>
                <w:bCs/>
                <w:color w:val="000000"/>
              </w:rPr>
            </w:pPr>
          </w:p>
        </w:tc>
        <w:tc>
          <w:tcPr>
            <w:tcW w:w="1480" w:type="dxa"/>
            <w:tcBorders>
              <w:top w:val="nil"/>
              <w:left w:val="nil"/>
              <w:bottom w:val="single" w:sz="4" w:space="0" w:color="auto"/>
              <w:right w:val="single" w:sz="8" w:space="0" w:color="auto"/>
            </w:tcBorders>
            <w:shd w:val="clear" w:color="E7E6E6" w:fill="D9D9D9"/>
            <w:vAlign w:val="center"/>
            <w:hideMark/>
          </w:tcPr>
          <w:p w14:paraId="026AAABF" w14:textId="77777777" w:rsidR="00DD5769" w:rsidRPr="005C3A8D" w:rsidRDefault="00DD5769" w:rsidP="009B1D3A">
            <w:pPr>
              <w:jc w:val="center"/>
              <w:rPr>
                <w:rFonts w:cs="Calibri"/>
                <w:b/>
                <w:bCs/>
                <w:color w:val="000000"/>
              </w:rPr>
            </w:pPr>
            <w:proofErr w:type="spellStart"/>
            <w:r>
              <w:rPr>
                <w:rFonts w:cs="Calibri"/>
                <w:b/>
                <w:bCs/>
                <w:color w:val="000000"/>
              </w:rPr>
              <w:t>Wegings</w:t>
            </w:r>
            <w:proofErr w:type="spellEnd"/>
            <w:r>
              <w:rPr>
                <w:rFonts w:cs="Calibri"/>
                <w:b/>
                <w:bCs/>
                <w:color w:val="000000"/>
              </w:rPr>
              <w:t xml:space="preserve"> factor</w:t>
            </w:r>
          </w:p>
          <w:p w14:paraId="51251BC1" w14:textId="77777777" w:rsidR="00DD5769" w:rsidRPr="005C3A8D" w:rsidRDefault="00DD5769" w:rsidP="009B1D3A">
            <w:pPr>
              <w:jc w:val="center"/>
              <w:rPr>
                <w:rFonts w:cs="Calibri"/>
                <w:b/>
                <w:bCs/>
                <w:color w:val="000000"/>
              </w:rPr>
            </w:pPr>
          </w:p>
        </w:tc>
      </w:tr>
      <w:tr w:rsidR="00DD5769" w:rsidRPr="005C3A8D" w14:paraId="70F6D2FD" w14:textId="77777777" w:rsidTr="009B1D3A">
        <w:trPr>
          <w:gridBefore w:val="1"/>
          <w:wBefore w:w="7" w:type="dxa"/>
          <w:trHeight w:val="557"/>
        </w:trPr>
        <w:tc>
          <w:tcPr>
            <w:tcW w:w="8001"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14:paraId="6F8A3C56" w14:textId="77777777" w:rsidR="00DD5769" w:rsidRPr="00C660CC" w:rsidRDefault="00DD5769" w:rsidP="009B1D3A">
            <w:pPr>
              <w:pStyle w:val="Standard"/>
              <w:rPr>
                <w:rFonts w:ascii="Arial" w:hAnsi="Arial" w:cs="Arial"/>
                <w:b/>
                <w:sz w:val="20"/>
                <w:szCs w:val="20"/>
              </w:rPr>
            </w:pPr>
            <w:r w:rsidRPr="00C660CC">
              <w:rPr>
                <w:rFonts w:ascii="Arial" w:hAnsi="Arial" w:cs="Arial"/>
                <w:b/>
                <w:sz w:val="20"/>
                <w:szCs w:val="20"/>
              </w:rPr>
              <w:t>Vraag:</w:t>
            </w:r>
          </w:p>
          <w:p w14:paraId="253996DF" w14:textId="77777777" w:rsidR="00DD5769" w:rsidRPr="00C660CC" w:rsidRDefault="00DD5769" w:rsidP="009B1D3A">
            <w:pPr>
              <w:rPr>
                <w:rFonts w:ascii="Arial" w:hAnsi="Arial" w:cs="Arial"/>
                <w:sz w:val="20"/>
                <w:szCs w:val="20"/>
              </w:rPr>
            </w:pPr>
            <w:r w:rsidRPr="00C660CC">
              <w:rPr>
                <w:rFonts w:ascii="Arial" w:hAnsi="Arial" w:cs="Arial"/>
                <w:sz w:val="20"/>
                <w:szCs w:val="20"/>
              </w:rPr>
              <w:t>Geef aan hoe u denkt de dienstverlening van de budgetcoaches in te vullen ten aanzien van de volgende onderdelen:</w:t>
            </w:r>
          </w:p>
          <w:p w14:paraId="2D5DA495" w14:textId="77777777" w:rsidR="00DD5769" w:rsidRPr="00C660CC" w:rsidRDefault="00DD5769" w:rsidP="00DD5769">
            <w:pPr>
              <w:pStyle w:val="Lijstalinea"/>
              <w:numPr>
                <w:ilvl w:val="0"/>
                <w:numId w:val="40"/>
              </w:numPr>
              <w:spacing w:line="240" w:lineRule="auto"/>
              <w:rPr>
                <w:rFonts w:ascii="Arial" w:hAnsi="Arial" w:cs="Arial"/>
                <w:sz w:val="20"/>
                <w:szCs w:val="20"/>
              </w:rPr>
            </w:pPr>
            <w:r w:rsidRPr="00C660CC">
              <w:rPr>
                <w:rFonts w:ascii="Arial" w:hAnsi="Arial" w:cs="Arial"/>
                <w:sz w:val="20"/>
                <w:szCs w:val="20"/>
              </w:rPr>
              <w:t xml:space="preserve">voorlichting en preventie, </w:t>
            </w:r>
          </w:p>
          <w:p w14:paraId="7C7FAB1D" w14:textId="77777777" w:rsidR="00DD5769" w:rsidRPr="00C660CC" w:rsidRDefault="00DD5769" w:rsidP="00DD5769">
            <w:pPr>
              <w:pStyle w:val="Lijstalinea"/>
              <w:numPr>
                <w:ilvl w:val="0"/>
                <w:numId w:val="40"/>
              </w:numPr>
              <w:spacing w:line="240" w:lineRule="auto"/>
              <w:rPr>
                <w:rFonts w:ascii="Arial" w:hAnsi="Arial" w:cs="Arial"/>
                <w:sz w:val="20"/>
                <w:szCs w:val="20"/>
              </w:rPr>
            </w:pPr>
            <w:r w:rsidRPr="00C660CC">
              <w:rPr>
                <w:rFonts w:ascii="Arial" w:hAnsi="Arial" w:cs="Arial"/>
                <w:sz w:val="20"/>
                <w:szCs w:val="20"/>
              </w:rPr>
              <w:t>het kunnen her-/onderkennen van de financiële hulpbehoefte van studenten;</w:t>
            </w:r>
          </w:p>
          <w:p w14:paraId="48D46036" w14:textId="77777777" w:rsidR="00DD5769" w:rsidRPr="00C660CC" w:rsidRDefault="00DD5769" w:rsidP="00DD5769">
            <w:pPr>
              <w:pStyle w:val="Lijstalinea"/>
              <w:numPr>
                <w:ilvl w:val="0"/>
                <w:numId w:val="40"/>
              </w:numPr>
              <w:spacing w:line="240" w:lineRule="auto"/>
              <w:rPr>
                <w:rFonts w:ascii="Arial" w:hAnsi="Arial" w:cs="Arial"/>
                <w:sz w:val="20"/>
                <w:szCs w:val="20"/>
              </w:rPr>
            </w:pPr>
            <w:r w:rsidRPr="00C660CC">
              <w:rPr>
                <w:rFonts w:ascii="Arial" w:hAnsi="Arial" w:cs="Arial"/>
                <w:sz w:val="20"/>
                <w:szCs w:val="20"/>
              </w:rPr>
              <w:t>adviesgesprek: het aangaan van een gesprek gericht op het geven van informatie en advies waarmee de student de schuldsituatie zelf kan oplossen of verlichten</w:t>
            </w:r>
          </w:p>
          <w:p w14:paraId="167BC805" w14:textId="77777777" w:rsidR="00DD5769" w:rsidRPr="00C660CC" w:rsidRDefault="00DD5769" w:rsidP="00DD5769">
            <w:pPr>
              <w:pStyle w:val="Lijstalinea"/>
              <w:numPr>
                <w:ilvl w:val="0"/>
                <w:numId w:val="40"/>
              </w:numPr>
              <w:spacing w:line="240" w:lineRule="auto"/>
              <w:rPr>
                <w:rFonts w:ascii="Arial" w:hAnsi="Arial" w:cs="Arial"/>
                <w:sz w:val="20"/>
                <w:szCs w:val="20"/>
              </w:rPr>
            </w:pPr>
            <w:r w:rsidRPr="00C660CC">
              <w:rPr>
                <w:rFonts w:ascii="Arial" w:hAnsi="Arial" w:cs="Arial"/>
                <w:sz w:val="20"/>
                <w:szCs w:val="20"/>
              </w:rPr>
              <w:t xml:space="preserve">eventuele doorverwijzing naar andere samenwerkingspartners. </w:t>
            </w:r>
          </w:p>
          <w:p w14:paraId="25B51779" w14:textId="77777777" w:rsidR="00DD5769" w:rsidRPr="00C660CC" w:rsidRDefault="00DD5769" w:rsidP="009B1D3A">
            <w:pPr>
              <w:pStyle w:val="Standard"/>
              <w:rPr>
                <w:rFonts w:ascii="Arial" w:hAnsi="Arial" w:cs="Arial"/>
                <w:sz w:val="20"/>
                <w:szCs w:val="20"/>
              </w:rPr>
            </w:pPr>
          </w:p>
          <w:p w14:paraId="2F524484" w14:textId="77777777" w:rsidR="00DD5769" w:rsidRPr="00C660CC" w:rsidRDefault="00DD5769" w:rsidP="009B1D3A">
            <w:pPr>
              <w:pStyle w:val="Standard"/>
              <w:rPr>
                <w:rFonts w:ascii="Arial" w:hAnsi="Arial" w:cs="Arial"/>
                <w:b/>
                <w:sz w:val="20"/>
                <w:szCs w:val="20"/>
              </w:rPr>
            </w:pPr>
            <w:r w:rsidRPr="00C660CC">
              <w:rPr>
                <w:rFonts w:ascii="Arial" w:hAnsi="Arial" w:cs="Arial"/>
                <w:b/>
                <w:sz w:val="20"/>
                <w:szCs w:val="20"/>
              </w:rPr>
              <w:t>Beoordelingssystematiek:</w:t>
            </w:r>
          </w:p>
          <w:p w14:paraId="021B4157" w14:textId="77777777" w:rsidR="00DD5769" w:rsidRPr="00295F79" w:rsidRDefault="00DD5769" w:rsidP="009B1D3A">
            <w:pPr>
              <w:pStyle w:val="Standard"/>
              <w:rPr>
                <w:rFonts w:cs="Calibri"/>
                <w:color w:val="000000"/>
              </w:rPr>
            </w:pPr>
            <w:r w:rsidRPr="00C660CC">
              <w:rPr>
                <w:rFonts w:ascii="Arial" w:hAnsi="Arial" w:cs="Arial"/>
                <w:sz w:val="20"/>
                <w:szCs w:val="20"/>
              </w:rPr>
              <w:t>U wordt beoordeeld op basis van overtuigingskracht, volledigheid en gedetailleerdheid van uw antwoord.</w:t>
            </w:r>
            <w:r>
              <w:rPr>
                <w:rFonts w:ascii="Arial" w:hAnsi="Arial" w:cs="Arial"/>
                <w:sz w:val="20"/>
                <w:szCs w:val="20"/>
              </w:rPr>
              <w:t xml:space="preserve"> </w:t>
            </w:r>
            <w:r w:rsidRPr="000B1A2A">
              <w:rPr>
                <w:rFonts w:ascii="Arial" w:eastAsiaTheme="minorHAnsi" w:hAnsi="Arial" w:cs="Arial"/>
                <w:sz w:val="20"/>
                <w:szCs w:val="20"/>
              </w:rPr>
              <w:t xml:space="preserve"> </w:t>
            </w:r>
          </w:p>
        </w:tc>
        <w:tc>
          <w:tcPr>
            <w:tcW w:w="1480" w:type="dxa"/>
            <w:tcBorders>
              <w:top w:val="single" w:sz="4" w:space="0" w:color="auto"/>
              <w:left w:val="nil"/>
              <w:bottom w:val="single" w:sz="4" w:space="0" w:color="auto"/>
              <w:right w:val="single" w:sz="8" w:space="0" w:color="auto"/>
            </w:tcBorders>
            <w:shd w:val="clear" w:color="auto" w:fill="auto"/>
            <w:noWrap/>
            <w:vAlign w:val="center"/>
            <w:hideMark/>
          </w:tcPr>
          <w:p w14:paraId="6AA661B9" w14:textId="77777777" w:rsidR="00DD5769" w:rsidRDefault="00DD5769" w:rsidP="009B1D3A">
            <w:pPr>
              <w:jc w:val="center"/>
              <w:rPr>
                <w:rFonts w:cs="Calibri"/>
                <w:color w:val="000000"/>
              </w:rPr>
            </w:pPr>
            <w:r>
              <w:rPr>
                <w:rFonts w:cs="Calibri"/>
                <w:color w:val="000000"/>
              </w:rPr>
              <w:t>1,0</w:t>
            </w:r>
          </w:p>
          <w:p w14:paraId="0BFFDC1E" w14:textId="77777777" w:rsidR="00DD5769" w:rsidRPr="005C3A8D" w:rsidRDefault="00DD5769" w:rsidP="009B1D3A">
            <w:pPr>
              <w:jc w:val="center"/>
              <w:rPr>
                <w:rFonts w:cs="Calibri"/>
                <w:color w:val="000000"/>
              </w:rPr>
            </w:pPr>
          </w:p>
          <w:p w14:paraId="71AC1036" w14:textId="77777777" w:rsidR="00DD5769" w:rsidRPr="005C3A8D" w:rsidRDefault="00DD5769" w:rsidP="009B1D3A">
            <w:pPr>
              <w:jc w:val="center"/>
              <w:rPr>
                <w:rFonts w:cs="Calibri"/>
                <w:color w:val="000000"/>
              </w:rPr>
            </w:pPr>
          </w:p>
        </w:tc>
      </w:tr>
      <w:tr w:rsidR="00DD5769" w:rsidRPr="005C3A8D" w14:paraId="3B916AFD" w14:textId="77777777" w:rsidTr="00DD6794">
        <w:trPr>
          <w:gridBefore w:val="1"/>
          <w:wBefore w:w="7" w:type="dxa"/>
          <w:trHeight w:val="557"/>
        </w:trPr>
        <w:tc>
          <w:tcPr>
            <w:tcW w:w="9481" w:type="dxa"/>
            <w:gridSpan w:val="3"/>
            <w:tcBorders>
              <w:top w:val="single" w:sz="4" w:space="0" w:color="auto"/>
              <w:left w:val="single" w:sz="8" w:space="0" w:color="auto"/>
              <w:bottom w:val="single" w:sz="4" w:space="0" w:color="auto"/>
              <w:right w:val="single" w:sz="8" w:space="0" w:color="auto"/>
            </w:tcBorders>
            <w:shd w:val="clear" w:color="auto" w:fill="auto"/>
            <w:vAlign w:val="center"/>
          </w:tcPr>
          <w:p w14:paraId="5723F51E" w14:textId="77777777" w:rsidR="00DD5769" w:rsidRDefault="00DD5769" w:rsidP="00DD5769">
            <w:pPr>
              <w:pStyle w:val="Standard"/>
              <w:rPr>
                <w:b/>
              </w:rPr>
            </w:pPr>
            <w:r>
              <w:rPr>
                <w:b/>
              </w:rPr>
              <w:t>Antwoord:</w:t>
            </w:r>
          </w:p>
          <w:p w14:paraId="197F62BB" w14:textId="77777777" w:rsidR="00DD5769" w:rsidRDefault="00DD5769" w:rsidP="00DD5769">
            <w:pPr>
              <w:pStyle w:val="Standard"/>
              <w:rPr>
                <w:b/>
              </w:rPr>
            </w:pPr>
          </w:p>
          <w:p w14:paraId="5B71E600" w14:textId="77777777" w:rsidR="00DD5769" w:rsidRDefault="00DD5769" w:rsidP="009B1D3A">
            <w:pPr>
              <w:jc w:val="center"/>
              <w:rPr>
                <w:rFonts w:cs="Calibri"/>
                <w:color w:val="000000"/>
              </w:rPr>
            </w:pPr>
          </w:p>
        </w:tc>
      </w:tr>
    </w:tbl>
    <w:p w14:paraId="480918FD" w14:textId="77777777" w:rsidR="00DD5769" w:rsidRDefault="00DD5769" w:rsidP="00DD5769"/>
    <w:bookmarkEnd w:id="0"/>
    <w:p w14:paraId="20107D1A" w14:textId="334FD708" w:rsidR="00DD5769" w:rsidRDefault="00DD5769">
      <w:pPr>
        <w:rPr>
          <w:rFonts w:ascii="Arial" w:hAnsi="Arial" w:cs="Arial"/>
          <w:sz w:val="20"/>
          <w:szCs w:val="20"/>
        </w:rPr>
      </w:pPr>
      <w:r>
        <w:rPr>
          <w:rFonts w:ascii="Arial" w:hAnsi="Arial" w:cs="Arial"/>
          <w:sz w:val="20"/>
          <w:szCs w:val="20"/>
        </w:rPr>
        <w:br w:type="page"/>
      </w:r>
    </w:p>
    <w:p w14:paraId="18F90E92" w14:textId="77777777" w:rsidR="00DD5769" w:rsidRDefault="00DD5769" w:rsidP="00DD5769">
      <w:pPr>
        <w:spacing w:line="288" w:lineRule="auto"/>
        <w:rPr>
          <w:rFonts w:ascii="Arial" w:hAnsi="Arial" w:cs="Arial"/>
          <w:sz w:val="20"/>
          <w:szCs w:val="20"/>
        </w:rPr>
      </w:pPr>
    </w:p>
    <w:tbl>
      <w:tblPr>
        <w:tblW w:w="9488" w:type="dxa"/>
        <w:tblLayout w:type="fixed"/>
        <w:tblCellMar>
          <w:left w:w="70" w:type="dxa"/>
          <w:right w:w="70" w:type="dxa"/>
        </w:tblCellMar>
        <w:tblLook w:val="04A0" w:firstRow="1" w:lastRow="0" w:firstColumn="1" w:lastColumn="0" w:noHBand="0" w:noVBand="1"/>
      </w:tblPr>
      <w:tblGrid>
        <w:gridCol w:w="7"/>
        <w:gridCol w:w="1590"/>
        <w:gridCol w:w="6411"/>
        <w:gridCol w:w="1480"/>
      </w:tblGrid>
      <w:tr w:rsidR="00DD5769" w:rsidRPr="005C3A8D" w14:paraId="0355E8A9" w14:textId="77777777" w:rsidTr="009B1D3A">
        <w:trPr>
          <w:trHeight w:val="420"/>
        </w:trPr>
        <w:tc>
          <w:tcPr>
            <w:tcW w:w="9488" w:type="dxa"/>
            <w:gridSpan w:val="4"/>
            <w:tcBorders>
              <w:top w:val="single" w:sz="8" w:space="0" w:color="auto"/>
              <w:left w:val="single" w:sz="8" w:space="0" w:color="auto"/>
              <w:bottom w:val="nil"/>
              <w:right w:val="single" w:sz="8" w:space="0" w:color="000000"/>
            </w:tcBorders>
            <w:shd w:val="clear" w:color="000000" w:fill="FF0000"/>
            <w:noWrap/>
            <w:vAlign w:val="bottom"/>
            <w:hideMark/>
          </w:tcPr>
          <w:p w14:paraId="339C0418" w14:textId="77777777" w:rsidR="00DD5769" w:rsidRPr="005C3A8D" w:rsidRDefault="00DD5769" w:rsidP="009B1D3A">
            <w:pPr>
              <w:rPr>
                <w:rFonts w:cs="Calibri"/>
                <w:b/>
                <w:bCs/>
                <w:color w:val="FFFFFF"/>
                <w:sz w:val="32"/>
                <w:szCs w:val="32"/>
              </w:rPr>
            </w:pPr>
            <w:r>
              <w:rPr>
                <w:rFonts w:cs="Calibri"/>
                <w:b/>
                <w:bCs/>
                <w:color w:val="FFFFFF"/>
                <w:sz w:val="32"/>
                <w:szCs w:val="32"/>
              </w:rPr>
              <w:t>Kwaliteitsvraag 5</w:t>
            </w:r>
            <w:r w:rsidRPr="00BF1148">
              <w:rPr>
                <w:rFonts w:cs="Calibri"/>
                <w:b/>
                <w:bCs/>
                <w:color w:val="FFFFFF"/>
                <w:sz w:val="32"/>
                <w:szCs w:val="32"/>
              </w:rPr>
              <w:t xml:space="preserve"> : </w:t>
            </w:r>
            <w:r>
              <w:rPr>
                <w:rFonts w:cs="Calibri"/>
                <w:b/>
                <w:bCs/>
                <w:color w:val="FFFFFF"/>
                <w:sz w:val="32"/>
                <w:szCs w:val="32"/>
              </w:rPr>
              <w:t>Maatschappelijk Verantwoord Ondernemen</w:t>
            </w:r>
          </w:p>
        </w:tc>
      </w:tr>
      <w:tr w:rsidR="00DD5769" w:rsidRPr="005C3A8D" w14:paraId="1B303A13" w14:textId="77777777" w:rsidTr="009B1D3A">
        <w:trPr>
          <w:trHeight w:val="535"/>
        </w:trPr>
        <w:tc>
          <w:tcPr>
            <w:tcW w:w="1597" w:type="dxa"/>
            <w:gridSpan w:val="2"/>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11CB4A01" w14:textId="77777777" w:rsidR="00DD5769" w:rsidRPr="00BD488F" w:rsidRDefault="00DD5769" w:rsidP="009B1D3A">
            <w:pPr>
              <w:rPr>
                <w:rFonts w:ascii="Arial" w:hAnsi="Arial" w:cs="Arial"/>
                <w:color w:val="000000"/>
                <w:sz w:val="20"/>
                <w:szCs w:val="20"/>
              </w:rPr>
            </w:pPr>
            <w:r w:rsidRPr="00BD488F">
              <w:rPr>
                <w:rFonts w:ascii="Arial" w:hAnsi="Arial" w:cs="Arial"/>
                <w:color w:val="000000"/>
                <w:sz w:val="20"/>
                <w:szCs w:val="20"/>
              </w:rPr>
              <w:t>Doelstelling</w:t>
            </w:r>
          </w:p>
        </w:tc>
        <w:tc>
          <w:tcPr>
            <w:tcW w:w="7891" w:type="dxa"/>
            <w:gridSpan w:val="2"/>
            <w:tcBorders>
              <w:top w:val="single" w:sz="4" w:space="0" w:color="auto"/>
              <w:left w:val="nil"/>
              <w:bottom w:val="single" w:sz="4" w:space="0" w:color="auto"/>
              <w:right w:val="single" w:sz="8" w:space="0" w:color="000000"/>
            </w:tcBorders>
            <w:shd w:val="clear" w:color="auto" w:fill="auto"/>
            <w:vAlign w:val="center"/>
            <w:hideMark/>
          </w:tcPr>
          <w:p w14:paraId="3EE2BB17" w14:textId="77777777" w:rsidR="00DD5769" w:rsidRPr="00E36955" w:rsidRDefault="00DD5769" w:rsidP="009B1D3A">
            <w:pPr>
              <w:pStyle w:val="Standard"/>
              <w:rPr>
                <w:rFonts w:cs="Calibri"/>
                <w:color w:val="000000"/>
              </w:rPr>
            </w:pPr>
            <w:r w:rsidRPr="00965F0B">
              <w:rPr>
                <w:rFonts w:ascii="Arial" w:hAnsi="Arial" w:cs="Arial"/>
                <w:sz w:val="20"/>
                <w:szCs w:val="20"/>
              </w:rPr>
              <w:t xml:space="preserve">Vanuit de Opdrachtgever wordt er gestreefd zo veel mogelijk duurzaam in te kopen en zo invulling te geven aan de </w:t>
            </w:r>
            <w:proofErr w:type="spellStart"/>
            <w:r w:rsidRPr="00965F0B">
              <w:rPr>
                <w:rFonts w:ascii="Arial" w:hAnsi="Arial" w:cs="Arial"/>
                <w:sz w:val="20"/>
                <w:szCs w:val="20"/>
              </w:rPr>
              <w:t>Sustainable</w:t>
            </w:r>
            <w:proofErr w:type="spellEnd"/>
            <w:r w:rsidRPr="00965F0B">
              <w:rPr>
                <w:rFonts w:ascii="Arial" w:hAnsi="Arial" w:cs="Arial"/>
                <w:sz w:val="20"/>
                <w:szCs w:val="20"/>
              </w:rPr>
              <w:t xml:space="preserve"> Development Goals (</w:t>
            </w:r>
            <w:proofErr w:type="spellStart"/>
            <w:r w:rsidRPr="00965F0B">
              <w:rPr>
                <w:rFonts w:ascii="Arial" w:hAnsi="Arial" w:cs="Arial"/>
                <w:sz w:val="20"/>
                <w:szCs w:val="20"/>
              </w:rPr>
              <w:t>SDG’s</w:t>
            </w:r>
            <w:proofErr w:type="spellEnd"/>
            <w:r w:rsidRPr="00965F0B">
              <w:rPr>
                <w:rFonts w:ascii="Arial" w:hAnsi="Arial" w:cs="Arial"/>
                <w:sz w:val="20"/>
                <w:szCs w:val="20"/>
              </w:rPr>
              <w:t xml:space="preserve">) opgesteld door de Verenigde Naties, zie https://www.sdgnederland.nl/sdgs/. Voor deze Europese aanbesteding betekent dit dat er wordt gestuurd op </w:t>
            </w:r>
            <w:r>
              <w:rPr>
                <w:rFonts w:ascii="Arial" w:hAnsi="Arial" w:cs="Arial"/>
                <w:sz w:val="20"/>
                <w:szCs w:val="20"/>
              </w:rPr>
              <w:t xml:space="preserve">diversiteit en inclusie. </w:t>
            </w:r>
          </w:p>
        </w:tc>
      </w:tr>
      <w:tr w:rsidR="00DD5769" w:rsidRPr="005C3A8D" w14:paraId="06592210" w14:textId="77777777" w:rsidTr="009B1D3A">
        <w:trPr>
          <w:trHeight w:val="561"/>
        </w:trPr>
        <w:tc>
          <w:tcPr>
            <w:tcW w:w="1597" w:type="dxa"/>
            <w:gridSpan w:val="2"/>
            <w:tcBorders>
              <w:top w:val="nil"/>
              <w:left w:val="single" w:sz="8" w:space="0" w:color="auto"/>
              <w:bottom w:val="single" w:sz="4" w:space="0" w:color="auto"/>
              <w:right w:val="single" w:sz="4" w:space="0" w:color="auto"/>
            </w:tcBorders>
            <w:shd w:val="clear" w:color="auto" w:fill="auto"/>
            <w:noWrap/>
            <w:vAlign w:val="center"/>
            <w:hideMark/>
          </w:tcPr>
          <w:p w14:paraId="2430A0C7" w14:textId="77777777" w:rsidR="00DD5769" w:rsidRPr="00BD488F" w:rsidRDefault="00DD5769" w:rsidP="009B1D3A">
            <w:pPr>
              <w:rPr>
                <w:rFonts w:ascii="Arial" w:hAnsi="Arial" w:cs="Arial"/>
                <w:color w:val="000000"/>
                <w:sz w:val="20"/>
                <w:szCs w:val="20"/>
              </w:rPr>
            </w:pPr>
            <w:r w:rsidRPr="00BD488F">
              <w:rPr>
                <w:rFonts w:ascii="Arial" w:hAnsi="Arial" w:cs="Arial"/>
                <w:color w:val="000000"/>
                <w:sz w:val="20"/>
                <w:szCs w:val="20"/>
              </w:rPr>
              <w:t>Aanleveren bij Inschrijving</w:t>
            </w:r>
          </w:p>
          <w:p w14:paraId="7894BCC5" w14:textId="77777777" w:rsidR="00DD5769" w:rsidRPr="00BD488F" w:rsidRDefault="00DD5769" w:rsidP="009B1D3A">
            <w:pPr>
              <w:rPr>
                <w:rFonts w:ascii="Arial" w:hAnsi="Arial" w:cs="Arial"/>
                <w:color w:val="000000"/>
                <w:sz w:val="20"/>
                <w:szCs w:val="20"/>
              </w:rPr>
            </w:pPr>
            <w:r w:rsidRPr="00BD488F">
              <w:rPr>
                <w:rFonts w:ascii="Arial" w:hAnsi="Arial" w:cs="Arial"/>
                <w:color w:val="000000"/>
                <w:sz w:val="20"/>
                <w:szCs w:val="20"/>
              </w:rPr>
              <w:t> </w:t>
            </w:r>
          </w:p>
        </w:tc>
        <w:tc>
          <w:tcPr>
            <w:tcW w:w="7891" w:type="dxa"/>
            <w:gridSpan w:val="2"/>
            <w:tcBorders>
              <w:top w:val="single" w:sz="4" w:space="0" w:color="auto"/>
              <w:left w:val="nil"/>
              <w:bottom w:val="single" w:sz="4" w:space="0" w:color="auto"/>
              <w:right w:val="single" w:sz="8" w:space="0" w:color="000000"/>
            </w:tcBorders>
            <w:shd w:val="clear" w:color="auto" w:fill="auto"/>
            <w:vAlign w:val="center"/>
            <w:hideMark/>
          </w:tcPr>
          <w:p w14:paraId="7D1AC088" w14:textId="77777777" w:rsidR="00DD5769" w:rsidRPr="005C3A8D" w:rsidRDefault="00DD5769" w:rsidP="009B1D3A">
            <w:pPr>
              <w:rPr>
                <w:rFonts w:cs="Calibri"/>
                <w:color w:val="000000"/>
              </w:rPr>
            </w:pPr>
            <w:r w:rsidRPr="00DA45D7">
              <w:rPr>
                <w:rFonts w:ascii="Arial" w:hAnsi="Arial" w:cs="Arial"/>
                <w:sz w:val="20"/>
                <w:szCs w:val="20"/>
              </w:rPr>
              <w:t xml:space="preserve">Inschrijver beschrijft dit onderdeel op maximaal </w:t>
            </w:r>
            <w:r>
              <w:rPr>
                <w:rFonts w:ascii="Arial" w:hAnsi="Arial" w:cs="Arial"/>
                <w:sz w:val="20"/>
                <w:szCs w:val="20"/>
              </w:rPr>
              <w:t>twee</w:t>
            </w:r>
            <w:r w:rsidRPr="00DA45D7">
              <w:rPr>
                <w:rFonts w:ascii="Arial" w:hAnsi="Arial" w:cs="Arial"/>
                <w:sz w:val="20"/>
                <w:szCs w:val="20"/>
              </w:rPr>
              <w:t xml:space="preserve"> (</w:t>
            </w:r>
            <w:r>
              <w:rPr>
                <w:rFonts w:ascii="Arial" w:hAnsi="Arial" w:cs="Arial"/>
                <w:sz w:val="20"/>
                <w:szCs w:val="20"/>
              </w:rPr>
              <w:t>2</w:t>
            </w:r>
            <w:r w:rsidRPr="00DA45D7">
              <w:rPr>
                <w:rFonts w:ascii="Arial" w:hAnsi="Arial" w:cs="Arial"/>
                <w:sz w:val="20"/>
                <w:szCs w:val="20"/>
              </w:rPr>
              <w:t xml:space="preserve">) pagina’s A4, lettertype </w:t>
            </w:r>
            <w:proofErr w:type="spellStart"/>
            <w:r w:rsidRPr="00DA45D7">
              <w:rPr>
                <w:rFonts w:ascii="Arial" w:hAnsi="Arial" w:cs="Arial"/>
                <w:sz w:val="20"/>
                <w:szCs w:val="20"/>
              </w:rPr>
              <w:t>Arial</w:t>
            </w:r>
            <w:proofErr w:type="spellEnd"/>
            <w:r w:rsidRPr="00DA45D7">
              <w:rPr>
                <w:rFonts w:ascii="Arial" w:hAnsi="Arial" w:cs="Arial"/>
                <w:sz w:val="20"/>
                <w:szCs w:val="20"/>
              </w:rPr>
              <w:t xml:space="preserve">, 10 </w:t>
            </w:r>
            <w:proofErr w:type="spellStart"/>
            <w:r w:rsidRPr="00DA45D7">
              <w:rPr>
                <w:rFonts w:ascii="Arial" w:hAnsi="Arial" w:cs="Arial"/>
                <w:sz w:val="20"/>
                <w:szCs w:val="20"/>
              </w:rPr>
              <w:t>pnt</w:t>
            </w:r>
            <w:proofErr w:type="spellEnd"/>
            <w:r w:rsidRPr="00DA45D7">
              <w:rPr>
                <w:rFonts w:ascii="Arial" w:hAnsi="Arial" w:cs="Arial"/>
                <w:sz w:val="20"/>
                <w:szCs w:val="20"/>
              </w:rPr>
              <w:t xml:space="preserve">. Indien er meer dan </w:t>
            </w:r>
            <w:r>
              <w:rPr>
                <w:rFonts w:ascii="Arial" w:hAnsi="Arial" w:cs="Arial"/>
                <w:sz w:val="20"/>
                <w:szCs w:val="20"/>
              </w:rPr>
              <w:t>twee</w:t>
            </w:r>
            <w:r w:rsidRPr="00DA45D7">
              <w:rPr>
                <w:rFonts w:ascii="Arial" w:hAnsi="Arial" w:cs="Arial"/>
                <w:sz w:val="20"/>
                <w:szCs w:val="20"/>
              </w:rPr>
              <w:t xml:space="preserve"> (</w:t>
            </w:r>
            <w:r>
              <w:rPr>
                <w:rFonts w:ascii="Arial" w:hAnsi="Arial" w:cs="Arial"/>
                <w:sz w:val="20"/>
                <w:szCs w:val="20"/>
              </w:rPr>
              <w:t>2</w:t>
            </w:r>
            <w:r w:rsidRPr="00DA45D7">
              <w:rPr>
                <w:rFonts w:ascii="Arial" w:hAnsi="Arial" w:cs="Arial"/>
                <w:sz w:val="20"/>
                <w:szCs w:val="20"/>
              </w:rPr>
              <w:t xml:space="preserve">) pagina’s A4 ingediend zullen worden, zullen enkel de eerste </w:t>
            </w:r>
            <w:r>
              <w:rPr>
                <w:rFonts w:ascii="Arial" w:hAnsi="Arial" w:cs="Arial"/>
                <w:sz w:val="20"/>
                <w:szCs w:val="20"/>
              </w:rPr>
              <w:t xml:space="preserve">twee </w:t>
            </w:r>
            <w:r w:rsidRPr="00DA45D7">
              <w:rPr>
                <w:rFonts w:ascii="Arial" w:hAnsi="Arial" w:cs="Arial"/>
                <w:sz w:val="20"/>
                <w:szCs w:val="20"/>
              </w:rPr>
              <w:t>(</w:t>
            </w:r>
            <w:r>
              <w:rPr>
                <w:rFonts w:ascii="Arial" w:hAnsi="Arial" w:cs="Arial"/>
                <w:sz w:val="20"/>
                <w:szCs w:val="20"/>
              </w:rPr>
              <w:t>2</w:t>
            </w:r>
            <w:r w:rsidRPr="00DA45D7">
              <w:rPr>
                <w:rFonts w:ascii="Arial" w:hAnsi="Arial" w:cs="Arial"/>
                <w:sz w:val="20"/>
                <w:szCs w:val="20"/>
              </w:rPr>
              <w:t>) pagina’s beoordeeld worden.</w:t>
            </w:r>
          </w:p>
        </w:tc>
      </w:tr>
      <w:tr w:rsidR="00DD5769" w:rsidRPr="005C3A8D" w14:paraId="5F9D0B3C" w14:textId="77777777" w:rsidTr="009B1D3A">
        <w:trPr>
          <w:gridBefore w:val="1"/>
          <w:wBefore w:w="7" w:type="dxa"/>
          <w:trHeight w:val="600"/>
        </w:trPr>
        <w:tc>
          <w:tcPr>
            <w:tcW w:w="8001" w:type="dxa"/>
            <w:gridSpan w:val="2"/>
            <w:tcBorders>
              <w:top w:val="nil"/>
              <w:left w:val="single" w:sz="8" w:space="0" w:color="auto"/>
              <w:bottom w:val="single" w:sz="4" w:space="0" w:color="auto"/>
              <w:right w:val="single" w:sz="4" w:space="0" w:color="auto"/>
            </w:tcBorders>
            <w:shd w:val="clear" w:color="E7E6E6" w:fill="D9D9D9"/>
            <w:vAlign w:val="center"/>
            <w:hideMark/>
          </w:tcPr>
          <w:p w14:paraId="247C6EA5" w14:textId="77777777" w:rsidR="00DD5769" w:rsidRPr="005C3A8D" w:rsidRDefault="00DD5769" w:rsidP="009B1D3A">
            <w:pPr>
              <w:jc w:val="center"/>
              <w:rPr>
                <w:rFonts w:cs="Calibri"/>
                <w:b/>
                <w:bCs/>
                <w:color w:val="000000"/>
              </w:rPr>
            </w:pPr>
            <w:r>
              <w:rPr>
                <w:rFonts w:cs="Calibri"/>
                <w:b/>
                <w:bCs/>
                <w:color w:val="000000"/>
              </w:rPr>
              <w:t>Beschrijving</w:t>
            </w:r>
            <w:r w:rsidRPr="005C3A8D">
              <w:rPr>
                <w:rFonts w:cs="Calibri"/>
                <w:b/>
                <w:bCs/>
                <w:color w:val="000000"/>
              </w:rPr>
              <w:t xml:space="preserve"> </w:t>
            </w:r>
          </w:p>
          <w:p w14:paraId="54AD7792" w14:textId="77777777" w:rsidR="00DD5769" w:rsidRPr="005C3A8D" w:rsidRDefault="00DD5769" w:rsidP="009B1D3A">
            <w:pPr>
              <w:jc w:val="center"/>
              <w:rPr>
                <w:rFonts w:cs="Calibri"/>
                <w:b/>
                <w:bCs/>
                <w:color w:val="000000"/>
              </w:rPr>
            </w:pPr>
          </w:p>
        </w:tc>
        <w:tc>
          <w:tcPr>
            <w:tcW w:w="1480" w:type="dxa"/>
            <w:tcBorders>
              <w:top w:val="nil"/>
              <w:left w:val="nil"/>
              <w:bottom w:val="single" w:sz="4" w:space="0" w:color="auto"/>
              <w:right w:val="single" w:sz="8" w:space="0" w:color="auto"/>
            </w:tcBorders>
            <w:shd w:val="clear" w:color="E7E6E6" w:fill="D9D9D9"/>
            <w:vAlign w:val="center"/>
            <w:hideMark/>
          </w:tcPr>
          <w:p w14:paraId="1DD10EC2" w14:textId="77777777" w:rsidR="00DD5769" w:rsidRPr="005C3A8D" w:rsidRDefault="00DD5769" w:rsidP="009B1D3A">
            <w:pPr>
              <w:jc w:val="center"/>
              <w:rPr>
                <w:rFonts w:cs="Calibri"/>
                <w:b/>
                <w:bCs/>
                <w:color w:val="000000"/>
              </w:rPr>
            </w:pPr>
            <w:proofErr w:type="spellStart"/>
            <w:r>
              <w:rPr>
                <w:rFonts w:cs="Calibri"/>
                <w:b/>
                <w:bCs/>
                <w:color w:val="000000"/>
              </w:rPr>
              <w:t>Wegings</w:t>
            </w:r>
            <w:proofErr w:type="spellEnd"/>
            <w:r>
              <w:rPr>
                <w:rFonts w:cs="Calibri"/>
                <w:b/>
                <w:bCs/>
                <w:color w:val="000000"/>
              </w:rPr>
              <w:t xml:space="preserve"> factor</w:t>
            </w:r>
          </w:p>
          <w:p w14:paraId="782FDF79" w14:textId="77777777" w:rsidR="00DD5769" w:rsidRPr="005C3A8D" w:rsidRDefault="00DD5769" w:rsidP="009B1D3A">
            <w:pPr>
              <w:jc w:val="center"/>
              <w:rPr>
                <w:rFonts w:cs="Calibri"/>
                <w:b/>
                <w:bCs/>
                <w:color w:val="000000"/>
              </w:rPr>
            </w:pPr>
          </w:p>
        </w:tc>
      </w:tr>
      <w:tr w:rsidR="00DD5769" w:rsidRPr="005C3A8D" w14:paraId="6F0BFEC2" w14:textId="77777777" w:rsidTr="009B1D3A">
        <w:trPr>
          <w:gridBefore w:val="1"/>
          <w:wBefore w:w="7" w:type="dxa"/>
          <w:trHeight w:val="557"/>
        </w:trPr>
        <w:tc>
          <w:tcPr>
            <w:tcW w:w="8001"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14:paraId="26C4D464" w14:textId="77777777" w:rsidR="00DD5769" w:rsidRPr="00C660CC" w:rsidRDefault="00DD5769" w:rsidP="009B1D3A">
            <w:pPr>
              <w:pStyle w:val="Standard"/>
              <w:rPr>
                <w:rFonts w:ascii="Arial" w:hAnsi="Arial" w:cs="Arial"/>
                <w:b/>
                <w:sz w:val="20"/>
                <w:szCs w:val="20"/>
              </w:rPr>
            </w:pPr>
            <w:r w:rsidRPr="00C660CC">
              <w:rPr>
                <w:rFonts w:ascii="Arial" w:hAnsi="Arial" w:cs="Arial"/>
                <w:b/>
                <w:sz w:val="20"/>
                <w:szCs w:val="20"/>
              </w:rPr>
              <w:t>Vraag:</w:t>
            </w:r>
          </w:p>
          <w:p w14:paraId="6814C0C4" w14:textId="77777777" w:rsidR="00DD5769" w:rsidRPr="00C660CC" w:rsidRDefault="00DD5769" w:rsidP="009B1D3A">
            <w:pPr>
              <w:rPr>
                <w:rFonts w:ascii="Arial" w:hAnsi="Arial" w:cs="Arial"/>
                <w:sz w:val="20"/>
                <w:szCs w:val="20"/>
              </w:rPr>
            </w:pPr>
            <w:r w:rsidRPr="00C660CC">
              <w:rPr>
                <w:rFonts w:ascii="Arial" w:hAnsi="Arial" w:cs="Arial"/>
                <w:sz w:val="20"/>
                <w:szCs w:val="20"/>
              </w:rPr>
              <w:t>Geef aan:</w:t>
            </w:r>
          </w:p>
          <w:p w14:paraId="7F340122" w14:textId="77777777" w:rsidR="00DD5769" w:rsidRPr="00C660CC" w:rsidRDefault="00DD5769" w:rsidP="00DD5769">
            <w:pPr>
              <w:pStyle w:val="Lijstalinea"/>
              <w:numPr>
                <w:ilvl w:val="0"/>
                <w:numId w:val="41"/>
              </w:numPr>
              <w:spacing w:line="240" w:lineRule="auto"/>
              <w:rPr>
                <w:rFonts w:ascii="Arial" w:hAnsi="Arial" w:cs="Arial"/>
                <w:sz w:val="20"/>
                <w:szCs w:val="20"/>
              </w:rPr>
            </w:pPr>
            <w:r w:rsidRPr="00C660CC">
              <w:rPr>
                <w:rFonts w:ascii="Arial" w:hAnsi="Arial" w:cs="Arial"/>
                <w:sz w:val="20"/>
                <w:szCs w:val="20"/>
              </w:rPr>
              <w:t>Welk beleid u hanteert ten aanzien van diversiteit en inclusie;</w:t>
            </w:r>
          </w:p>
          <w:p w14:paraId="091C5EB4" w14:textId="77777777" w:rsidR="00DD5769" w:rsidRPr="00C660CC" w:rsidRDefault="00DD5769" w:rsidP="00DD5769">
            <w:pPr>
              <w:pStyle w:val="Lijstalinea"/>
              <w:numPr>
                <w:ilvl w:val="0"/>
                <w:numId w:val="41"/>
              </w:numPr>
              <w:spacing w:line="240" w:lineRule="auto"/>
              <w:rPr>
                <w:rFonts w:ascii="Arial" w:hAnsi="Arial" w:cs="Arial"/>
                <w:sz w:val="20"/>
                <w:szCs w:val="20"/>
              </w:rPr>
            </w:pPr>
            <w:r w:rsidRPr="00C660CC">
              <w:rPr>
                <w:rFonts w:ascii="Arial" w:hAnsi="Arial" w:cs="Arial"/>
                <w:sz w:val="20"/>
                <w:szCs w:val="20"/>
              </w:rPr>
              <w:t>U deze aspecten verwacht in te zetten met betrekking tot de uitvoering van de opdracht en met in achtneming van de beoogde doelgroep.</w:t>
            </w:r>
          </w:p>
          <w:p w14:paraId="2069E1DB" w14:textId="77777777" w:rsidR="00DD5769" w:rsidRPr="00C660CC" w:rsidRDefault="00DD5769" w:rsidP="009B1D3A">
            <w:pPr>
              <w:pStyle w:val="Standard"/>
              <w:rPr>
                <w:rFonts w:ascii="Arial" w:hAnsi="Arial" w:cs="Arial"/>
                <w:sz w:val="20"/>
                <w:szCs w:val="20"/>
              </w:rPr>
            </w:pPr>
          </w:p>
          <w:p w14:paraId="190A4675" w14:textId="77777777" w:rsidR="00DD5769" w:rsidRPr="00C660CC" w:rsidRDefault="00DD5769" w:rsidP="009B1D3A">
            <w:pPr>
              <w:pStyle w:val="Standard"/>
              <w:rPr>
                <w:rFonts w:ascii="Arial" w:hAnsi="Arial" w:cs="Arial"/>
                <w:b/>
                <w:sz w:val="20"/>
                <w:szCs w:val="20"/>
              </w:rPr>
            </w:pPr>
            <w:r w:rsidRPr="00C660CC">
              <w:rPr>
                <w:rFonts w:ascii="Arial" w:hAnsi="Arial" w:cs="Arial"/>
                <w:b/>
                <w:sz w:val="20"/>
                <w:szCs w:val="20"/>
              </w:rPr>
              <w:t>Beoordelingssystematiek:</w:t>
            </w:r>
          </w:p>
          <w:p w14:paraId="3A3DBD50" w14:textId="77777777" w:rsidR="00DD5769" w:rsidRPr="00295F79" w:rsidRDefault="00DD5769" w:rsidP="009B1D3A">
            <w:pPr>
              <w:pStyle w:val="Standard"/>
              <w:rPr>
                <w:rFonts w:cs="Calibri"/>
                <w:color w:val="000000"/>
              </w:rPr>
            </w:pPr>
            <w:r w:rsidRPr="00C660CC">
              <w:rPr>
                <w:rFonts w:ascii="Arial" w:hAnsi="Arial" w:cs="Arial"/>
                <w:sz w:val="20"/>
                <w:szCs w:val="20"/>
              </w:rPr>
              <w:t>U wordt beoordeeld op basis van relevantie voor de uitvoering van de opdracht.</w:t>
            </w:r>
            <w:r>
              <w:t xml:space="preserve"> </w:t>
            </w:r>
            <w:r>
              <w:rPr>
                <w:rFonts w:ascii="Arial" w:hAnsi="Arial" w:cs="Arial"/>
                <w:sz w:val="20"/>
                <w:szCs w:val="20"/>
              </w:rPr>
              <w:t xml:space="preserve"> </w:t>
            </w:r>
            <w:r w:rsidRPr="000B1A2A">
              <w:rPr>
                <w:rFonts w:ascii="Arial" w:eastAsiaTheme="minorHAnsi" w:hAnsi="Arial" w:cs="Arial"/>
                <w:sz w:val="20"/>
                <w:szCs w:val="20"/>
              </w:rPr>
              <w:t xml:space="preserve"> </w:t>
            </w:r>
          </w:p>
        </w:tc>
        <w:tc>
          <w:tcPr>
            <w:tcW w:w="1480" w:type="dxa"/>
            <w:tcBorders>
              <w:top w:val="single" w:sz="4" w:space="0" w:color="auto"/>
              <w:left w:val="nil"/>
              <w:bottom w:val="single" w:sz="4" w:space="0" w:color="auto"/>
              <w:right w:val="single" w:sz="8" w:space="0" w:color="auto"/>
            </w:tcBorders>
            <w:shd w:val="clear" w:color="auto" w:fill="auto"/>
            <w:noWrap/>
            <w:vAlign w:val="center"/>
            <w:hideMark/>
          </w:tcPr>
          <w:p w14:paraId="6D94727D" w14:textId="77777777" w:rsidR="00DD5769" w:rsidRDefault="00DD5769" w:rsidP="009B1D3A">
            <w:pPr>
              <w:jc w:val="center"/>
              <w:rPr>
                <w:rFonts w:cs="Calibri"/>
                <w:color w:val="000000"/>
              </w:rPr>
            </w:pPr>
            <w:r>
              <w:rPr>
                <w:rFonts w:cs="Calibri"/>
                <w:color w:val="000000"/>
              </w:rPr>
              <w:t>1,0</w:t>
            </w:r>
          </w:p>
          <w:p w14:paraId="72F909BD" w14:textId="77777777" w:rsidR="00DD5769" w:rsidRPr="005C3A8D" w:rsidRDefault="00DD5769" w:rsidP="009B1D3A">
            <w:pPr>
              <w:jc w:val="center"/>
              <w:rPr>
                <w:rFonts w:cs="Calibri"/>
                <w:color w:val="000000"/>
              </w:rPr>
            </w:pPr>
          </w:p>
          <w:p w14:paraId="56F779E4" w14:textId="77777777" w:rsidR="00DD5769" w:rsidRPr="005C3A8D" w:rsidRDefault="00DD5769" w:rsidP="009B1D3A">
            <w:pPr>
              <w:jc w:val="center"/>
              <w:rPr>
                <w:rFonts w:cs="Calibri"/>
                <w:color w:val="000000"/>
              </w:rPr>
            </w:pPr>
          </w:p>
        </w:tc>
      </w:tr>
      <w:tr w:rsidR="00DD5769" w:rsidRPr="005C3A8D" w14:paraId="698E31BF" w14:textId="77777777" w:rsidTr="0056683B">
        <w:trPr>
          <w:gridBefore w:val="1"/>
          <w:wBefore w:w="7" w:type="dxa"/>
          <w:trHeight w:val="557"/>
        </w:trPr>
        <w:tc>
          <w:tcPr>
            <w:tcW w:w="9481" w:type="dxa"/>
            <w:gridSpan w:val="3"/>
            <w:tcBorders>
              <w:top w:val="single" w:sz="4" w:space="0" w:color="auto"/>
              <w:left w:val="single" w:sz="8" w:space="0" w:color="auto"/>
              <w:bottom w:val="single" w:sz="4" w:space="0" w:color="auto"/>
              <w:right w:val="single" w:sz="8" w:space="0" w:color="auto"/>
            </w:tcBorders>
            <w:shd w:val="clear" w:color="auto" w:fill="auto"/>
            <w:vAlign w:val="center"/>
          </w:tcPr>
          <w:p w14:paraId="5C1FAA52" w14:textId="77777777" w:rsidR="00DD5769" w:rsidRDefault="00DD5769" w:rsidP="00DD5769">
            <w:pPr>
              <w:pStyle w:val="Standard"/>
              <w:rPr>
                <w:b/>
              </w:rPr>
            </w:pPr>
            <w:r>
              <w:rPr>
                <w:b/>
              </w:rPr>
              <w:t>Antwoord:</w:t>
            </w:r>
          </w:p>
          <w:p w14:paraId="45D5EB3F" w14:textId="77777777" w:rsidR="00DD5769" w:rsidRDefault="00DD5769" w:rsidP="00DD5769">
            <w:pPr>
              <w:pStyle w:val="Standard"/>
              <w:rPr>
                <w:b/>
              </w:rPr>
            </w:pPr>
          </w:p>
          <w:p w14:paraId="17EC9148" w14:textId="77777777" w:rsidR="00DD5769" w:rsidRDefault="00DD5769" w:rsidP="009B1D3A">
            <w:pPr>
              <w:jc w:val="center"/>
              <w:rPr>
                <w:rFonts w:cs="Calibri"/>
                <w:color w:val="000000"/>
              </w:rPr>
            </w:pPr>
          </w:p>
        </w:tc>
      </w:tr>
    </w:tbl>
    <w:p w14:paraId="3A395E00" w14:textId="77777777" w:rsidR="00DD5769" w:rsidRDefault="00DD5769" w:rsidP="00DD5769"/>
    <w:p w14:paraId="23DC3413" w14:textId="61D5D730" w:rsidR="00630F03" w:rsidRDefault="00630F03">
      <w:bookmarkStart w:id="1" w:name="_Hlk127952667"/>
    </w:p>
    <w:bookmarkEnd w:id="1"/>
    <w:p w14:paraId="0C2B47C5" w14:textId="736D1546" w:rsidR="001730B9" w:rsidRDefault="001730B9" w:rsidP="006D1EBC"/>
    <w:p w14:paraId="3AD60DEC" w14:textId="68C881C5" w:rsidR="001730B9" w:rsidRDefault="001730B9" w:rsidP="006D1EBC"/>
    <w:p w14:paraId="6F275B59" w14:textId="77777777" w:rsidR="007A085C" w:rsidRDefault="007A085C" w:rsidP="006D1EBC"/>
    <w:p w14:paraId="1217F674" w14:textId="3C56878C" w:rsidR="001730B9" w:rsidRDefault="001730B9" w:rsidP="006D1EBC"/>
    <w:p w14:paraId="5E9AE3AB" w14:textId="771D00D8" w:rsidR="001730B9" w:rsidRDefault="001730B9" w:rsidP="006D1EBC"/>
    <w:p w14:paraId="2EB643A0" w14:textId="6B324944" w:rsidR="001730B9" w:rsidRDefault="001730B9" w:rsidP="006D1EBC"/>
    <w:p w14:paraId="03319D7C" w14:textId="77777777" w:rsidR="00BB6C64" w:rsidRDefault="00BB6C64" w:rsidP="006D1EBC"/>
    <w:p w14:paraId="5BD960A1" w14:textId="77777777" w:rsidR="00BB5585" w:rsidRPr="004E5D5D" w:rsidRDefault="00BB5585" w:rsidP="00BB5585">
      <w:pPr>
        <w:rPr>
          <w:b/>
          <w:sz w:val="22"/>
          <w:szCs w:val="22"/>
        </w:rPr>
      </w:pPr>
      <w:r w:rsidRPr="004E5D5D">
        <w:rPr>
          <w:b/>
          <w:sz w:val="22"/>
          <w:szCs w:val="22"/>
        </w:rPr>
        <w:t>Ondertekening:</w:t>
      </w:r>
    </w:p>
    <w:p w14:paraId="3D5CEEC9" w14:textId="77777777" w:rsidR="00BB5585" w:rsidRPr="004E5D5D" w:rsidRDefault="00BB5585" w:rsidP="00BB5585"/>
    <w:p w14:paraId="31416DE3" w14:textId="77777777" w:rsidR="00BB5585" w:rsidRPr="00D57DE7" w:rsidRDefault="00BB5585" w:rsidP="00BB5585">
      <w:pPr>
        <w:spacing w:before="280"/>
        <w:rPr>
          <w:rFonts w:eastAsia="Calibri"/>
          <w:sz w:val="20"/>
          <w:lang w:eastAsia="en-US"/>
        </w:rPr>
      </w:pPr>
      <w:r w:rsidRPr="00D57DE7">
        <w:rPr>
          <w:rFonts w:eastAsia="Calibri"/>
          <w:sz w:val="20"/>
          <w:lang w:eastAsia="en-US"/>
        </w:rPr>
        <w:t xml:space="preserve">Naam Inschrijver: </w:t>
      </w:r>
      <w:r w:rsidRPr="00D57DE7">
        <w:rPr>
          <w:rFonts w:eastAsia="Calibri"/>
          <w:sz w:val="20"/>
          <w:lang w:eastAsia="en-US"/>
        </w:rPr>
        <w:tab/>
        <w:t>………………………………………………………………………….</w:t>
      </w:r>
    </w:p>
    <w:p w14:paraId="36216147" w14:textId="77777777" w:rsidR="00BB5585" w:rsidRPr="00D57DE7" w:rsidRDefault="00BB5585" w:rsidP="00BB5585">
      <w:pPr>
        <w:spacing w:before="280"/>
        <w:rPr>
          <w:rFonts w:eastAsia="Calibri"/>
          <w:sz w:val="20"/>
          <w:lang w:eastAsia="en-US"/>
        </w:rPr>
      </w:pPr>
      <w:r w:rsidRPr="00D57DE7">
        <w:rPr>
          <w:rFonts w:eastAsia="Calibri"/>
          <w:sz w:val="20"/>
          <w:lang w:eastAsia="en-US"/>
        </w:rPr>
        <w:t xml:space="preserve">Naam persoon: </w:t>
      </w:r>
      <w:r w:rsidRPr="00D57DE7">
        <w:rPr>
          <w:rFonts w:eastAsia="Calibri"/>
          <w:sz w:val="20"/>
          <w:lang w:eastAsia="en-US"/>
        </w:rPr>
        <w:tab/>
        <w:t>………………………………………………………………………….</w:t>
      </w:r>
    </w:p>
    <w:p w14:paraId="399DA308" w14:textId="77777777" w:rsidR="00BB5585" w:rsidRPr="00D57DE7" w:rsidRDefault="00BB5585" w:rsidP="00BB5585">
      <w:pPr>
        <w:spacing w:before="280"/>
        <w:rPr>
          <w:rFonts w:eastAsia="Calibri"/>
          <w:sz w:val="20"/>
          <w:lang w:eastAsia="en-US"/>
        </w:rPr>
      </w:pPr>
      <w:r w:rsidRPr="00D57DE7">
        <w:rPr>
          <w:rFonts w:eastAsia="Calibri"/>
          <w:sz w:val="20"/>
          <w:lang w:eastAsia="en-US"/>
        </w:rPr>
        <w:t>Datum:</w:t>
      </w:r>
      <w:r w:rsidRPr="00D57DE7">
        <w:rPr>
          <w:rFonts w:eastAsia="Calibri"/>
          <w:sz w:val="20"/>
          <w:lang w:eastAsia="en-US"/>
        </w:rPr>
        <w:tab/>
      </w:r>
      <w:r w:rsidRPr="00D57DE7">
        <w:rPr>
          <w:rFonts w:eastAsia="Calibri"/>
          <w:sz w:val="20"/>
          <w:lang w:eastAsia="en-US"/>
        </w:rPr>
        <w:tab/>
        <w:t>………………………………………………………………………….</w:t>
      </w:r>
    </w:p>
    <w:p w14:paraId="6F843342" w14:textId="77777777" w:rsidR="00BB5585" w:rsidRPr="00D57DE7" w:rsidRDefault="00BB5585" w:rsidP="00BB5585">
      <w:pPr>
        <w:spacing w:before="280"/>
        <w:rPr>
          <w:rFonts w:eastAsia="Calibri"/>
          <w:sz w:val="20"/>
          <w:lang w:eastAsia="en-US"/>
        </w:rPr>
      </w:pPr>
    </w:p>
    <w:p w14:paraId="3DAF6483" w14:textId="77777777" w:rsidR="00BB5585" w:rsidRPr="00D57DE7" w:rsidRDefault="00BB5585" w:rsidP="00BB5585">
      <w:pPr>
        <w:spacing w:before="280"/>
        <w:rPr>
          <w:rFonts w:eastAsia="Calibri"/>
          <w:sz w:val="20"/>
          <w:lang w:eastAsia="en-US"/>
        </w:rPr>
      </w:pPr>
    </w:p>
    <w:p w14:paraId="0CAFC10C" w14:textId="77777777" w:rsidR="00BB5585" w:rsidRPr="00D57DE7" w:rsidRDefault="00BB5585" w:rsidP="00BB5585">
      <w:pPr>
        <w:widowControl w:val="0"/>
        <w:autoSpaceDE w:val="0"/>
        <w:autoSpaceDN w:val="0"/>
        <w:adjustRightInd w:val="0"/>
        <w:jc w:val="both"/>
        <w:rPr>
          <w:rFonts w:cs="Tahoma"/>
          <w:sz w:val="20"/>
        </w:rPr>
      </w:pPr>
      <w:r w:rsidRPr="00D57DE7">
        <w:rPr>
          <w:rFonts w:eastAsia="Calibri"/>
          <w:sz w:val="20"/>
          <w:lang w:eastAsia="en-US"/>
        </w:rPr>
        <w:t>Handtekening:</w:t>
      </w:r>
      <w:r w:rsidRPr="00D57DE7">
        <w:rPr>
          <w:rFonts w:eastAsia="Calibri"/>
          <w:sz w:val="20"/>
          <w:lang w:eastAsia="en-US"/>
        </w:rPr>
        <w:tab/>
        <w:t>………………………………………………………………………….</w:t>
      </w:r>
      <w:r w:rsidRPr="00D57DE7">
        <w:rPr>
          <w:rFonts w:eastAsia="Calibri"/>
          <w:b/>
          <w:sz w:val="20"/>
          <w:lang w:eastAsia="en-US"/>
        </w:rPr>
        <w:br/>
      </w:r>
    </w:p>
    <w:p w14:paraId="4D8D9976" w14:textId="77777777" w:rsidR="00BB5585" w:rsidRPr="00D57DE7" w:rsidRDefault="00BB5585" w:rsidP="00BB5585">
      <w:pPr>
        <w:widowControl w:val="0"/>
        <w:autoSpaceDE w:val="0"/>
        <w:autoSpaceDN w:val="0"/>
        <w:adjustRightInd w:val="0"/>
        <w:jc w:val="both"/>
        <w:rPr>
          <w:rFonts w:cs="Tahoma"/>
          <w:sz w:val="20"/>
        </w:rPr>
      </w:pPr>
    </w:p>
    <w:p w14:paraId="4C45353C" w14:textId="77777777" w:rsidR="00BB5585" w:rsidRPr="00D57DE7" w:rsidRDefault="00BB5585" w:rsidP="00BB5585">
      <w:pPr>
        <w:widowControl w:val="0"/>
        <w:autoSpaceDE w:val="0"/>
        <w:autoSpaceDN w:val="0"/>
        <w:adjustRightInd w:val="0"/>
        <w:jc w:val="both"/>
        <w:rPr>
          <w:rFonts w:cs="Tahoma"/>
          <w:sz w:val="20"/>
        </w:rPr>
      </w:pPr>
    </w:p>
    <w:tbl>
      <w:tblPr>
        <w:tblStyle w:val="Tabelraster"/>
        <w:tblW w:w="0" w:type="auto"/>
        <w:tblLook w:val="04A0" w:firstRow="1" w:lastRow="0" w:firstColumn="1" w:lastColumn="0" w:noHBand="0" w:noVBand="1"/>
      </w:tblPr>
      <w:tblGrid>
        <w:gridCol w:w="9054"/>
      </w:tblGrid>
      <w:tr w:rsidR="00BB5585" w:rsidRPr="00D57DE7" w14:paraId="347062A8" w14:textId="77777777" w:rsidTr="000F4BF9">
        <w:tc>
          <w:tcPr>
            <w:tcW w:w="9054" w:type="dxa"/>
          </w:tcPr>
          <w:p w14:paraId="161811D2" w14:textId="6D9C7F3B" w:rsidR="00BB5585" w:rsidRPr="00C52F65" w:rsidRDefault="00BB5585" w:rsidP="000F4BF9">
            <w:pPr>
              <w:widowControl w:val="0"/>
              <w:autoSpaceDE w:val="0"/>
              <w:autoSpaceDN w:val="0"/>
              <w:adjustRightInd w:val="0"/>
              <w:spacing w:after="100" w:afterAutospacing="1"/>
              <w:jc w:val="both"/>
              <w:rPr>
                <w:rFonts w:cs="Tahoma"/>
                <w:lang w:val="nl-NL"/>
              </w:rPr>
            </w:pPr>
            <w:r w:rsidRPr="00C52F65">
              <w:rPr>
                <w:rFonts w:cs="Tahoma"/>
                <w:lang w:val="nl-NL"/>
              </w:rPr>
              <w:t>D</w:t>
            </w:r>
            <w:r>
              <w:rPr>
                <w:rFonts w:cs="Tahoma"/>
                <w:lang w:val="nl-NL"/>
              </w:rPr>
              <w:t xml:space="preserve">it Formulier </w:t>
            </w:r>
            <w:r w:rsidRPr="00C52F65">
              <w:rPr>
                <w:rFonts w:cs="Tahoma"/>
                <w:lang w:val="nl-NL"/>
              </w:rPr>
              <w:t>dient te worden ondertekend door een daartoe rechtsgeldig bevoegd persoon.</w:t>
            </w:r>
          </w:p>
        </w:tc>
      </w:tr>
    </w:tbl>
    <w:p w14:paraId="1AA9932B" w14:textId="77777777" w:rsidR="004671D0" w:rsidRDefault="004671D0" w:rsidP="007F5407">
      <w:pPr>
        <w:rPr>
          <w:b/>
          <w:sz w:val="40"/>
          <w:szCs w:val="40"/>
        </w:rPr>
      </w:pPr>
    </w:p>
    <w:sectPr w:rsidR="004671D0" w:rsidSect="00602223">
      <w:footerReference w:type="default" r:id="rId10"/>
      <w:pgSz w:w="11906" w:h="16838"/>
      <w:pgMar w:top="1701" w:right="1644" w:bottom="1440" w:left="1135" w:header="34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30247" w14:textId="77777777" w:rsidR="00D60730" w:rsidRDefault="00D60730" w:rsidP="0021083E">
      <w:pPr>
        <w:spacing w:line="240" w:lineRule="auto"/>
      </w:pPr>
      <w:r>
        <w:separator/>
      </w:r>
    </w:p>
  </w:endnote>
  <w:endnote w:type="continuationSeparator" w:id="0">
    <w:p w14:paraId="2026F137" w14:textId="77777777" w:rsidR="00D60730" w:rsidRDefault="00D60730" w:rsidP="0021083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RijksoverheidSansHeading">
    <w:altName w:val="Calibri"/>
    <w:panose1 w:val="00000000000000000000"/>
    <w:charset w:val="00"/>
    <w:family w:val="swiss"/>
    <w:notTrueType/>
    <w:pitch w:val="variable"/>
    <w:sig w:usb0="00000001" w:usb1="00000001" w:usb2="00000000" w:usb3="00000000" w:csb0="0000009B"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5048858"/>
      <w:docPartObj>
        <w:docPartGallery w:val="Page Numbers (Bottom of Page)"/>
        <w:docPartUnique/>
      </w:docPartObj>
    </w:sdtPr>
    <w:sdtContent>
      <w:sdt>
        <w:sdtPr>
          <w:id w:val="-843475462"/>
          <w:docPartObj>
            <w:docPartGallery w:val="Page Numbers (Top of Page)"/>
            <w:docPartUnique/>
          </w:docPartObj>
        </w:sdtPr>
        <w:sdtContent>
          <w:p w14:paraId="2B531C95" w14:textId="7FB8AE57" w:rsidR="00F71843" w:rsidRDefault="00B73E34" w:rsidP="00715B55">
            <w:pPr>
              <w:pStyle w:val="Koptekst"/>
            </w:pPr>
            <w:r>
              <w:t>Kwaliteitsvragen</w:t>
            </w:r>
            <w:r w:rsidR="00F71843">
              <w:t xml:space="preserve"> </w:t>
            </w:r>
            <w:r w:rsidR="00DD5769">
              <w:t xml:space="preserve">Uitvoering </w:t>
            </w:r>
            <w:proofErr w:type="spellStart"/>
            <w:r w:rsidR="00DD5769">
              <w:t>Inkomensttoetsen</w:t>
            </w:r>
            <w:proofErr w:type="spellEnd"/>
            <w:r w:rsidR="00E354FD">
              <w:tab/>
            </w:r>
            <w:r w:rsidR="00F71843">
              <w:t xml:space="preserve">                       Pagina </w:t>
            </w:r>
            <w:r w:rsidR="00F71843">
              <w:rPr>
                <w:b/>
                <w:bCs/>
                <w:sz w:val="24"/>
                <w:szCs w:val="24"/>
              </w:rPr>
              <w:fldChar w:fldCharType="begin"/>
            </w:r>
            <w:r w:rsidR="00F71843">
              <w:rPr>
                <w:b/>
                <w:bCs/>
              </w:rPr>
              <w:instrText>PAGE</w:instrText>
            </w:r>
            <w:r w:rsidR="00F71843">
              <w:rPr>
                <w:b/>
                <w:bCs/>
                <w:sz w:val="24"/>
                <w:szCs w:val="24"/>
              </w:rPr>
              <w:fldChar w:fldCharType="separate"/>
            </w:r>
            <w:r w:rsidR="00144998">
              <w:rPr>
                <w:b/>
                <w:bCs/>
                <w:noProof/>
              </w:rPr>
              <w:t>5</w:t>
            </w:r>
            <w:r w:rsidR="00F71843">
              <w:rPr>
                <w:b/>
                <w:bCs/>
                <w:sz w:val="24"/>
                <w:szCs w:val="24"/>
              </w:rPr>
              <w:fldChar w:fldCharType="end"/>
            </w:r>
            <w:r w:rsidR="00F71843">
              <w:t xml:space="preserve"> van </w:t>
            </w:r>
            <w:r w:rsidR="00F71843">
              <w:rPr>
                <w:b/>
                <w:bCs/>
                <w:sz w:val="24"/>
                <w:szCs w:val="24"/>
              </w:rPr>
              <w:fldChar w:fldCharType="begin"/>
            </w:r>
            <w:r w:rsidR="00F71843">
              <w:rPr>
                <w:b/>
                <w:bCs/>
              </w:rPr>
              <w:instrText>NUMPAGES</w:instrText>
            </w:r>
            <w:r w:rsidR="00F71843">
              <w:rPr>
                <w:b/>
                <w:bCs/>
                <w:sz w:val="24"/>
                <w:szCs w:val="24"/>
              </w:rPr>
              <w:fldChar w:fldCharType="separate"/>
            </w:r>
            <w:r w:rsidR="00144998">
              <w:rPr>
                <w:b/>
                <w:bCs/>
                <w:noProof/>
              </w:rPr>
              <w:t>7</w:t>
            </w:r>
            <w:r w:rsidR="00F71843">
              <w:rPr>
                <w:b/>
                <w:bCs/>
                <w:sz w:val="24"/>
                <w:szCs w:val="24"/>
              </w:rPr>
              <w:fldChar w:fldCharType="end"/>
            </w:r>
            <w:r w:rsidR="00F71843">
              <w:t xml:space="preserve">                             </w:t>
            </w:r>
          </w:p>
          <w:p w14:paraId="678B574F" w14:textId="1343AEAF" w:rsidR="00F71843" w:rsidRDefault="00F71843" w:rsidP="00715B55">
            <w:pPr>
              <w:pStyle w:val="Voettekst"/>
              <w:ind w:firstLine="4248"/>
            </w:pPr>
            <w:r>
              <w:tab/>
            </w:r>
            <w:r>
              <w:tab/>
            </w:r>
            <w:r>
              <w:tab/>
            </w:r>
            <w:r>
              <w:tab/>
            </w:r>
          </w:p>
        </w:sdtContent>
      </w:sdt>
    </w:sdtContent>
  </w:sdt>
  <w:p w14:paraId="2772A478" w14:textId="58D11123" w:rsidR="00F71843" w:rsidRDefault="00F71843" w:rsidP="003623BB">
    <w:pPr>
      <w:pStyle w:val="Kop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A4F06" w14:textId="77777777" w:rsidR="00D60730" w:rsidRDefault="00D60730" w:rsidP="0021083E">
      <w:pPr>
        <w:spacing w:line="240" w:lineRule="auto"/>
      </w:pPr>
      <w:r>
        <w:separator/>
      </w:r>
    </w:p>
  </w:footnote>
  <w:footnote w:type="continuationSeparator" w:id="0">
    <w:p w14:paraId="06DE82F8" w14:textId="77777777" w:rsidR="00D60730" w:rsidRDefault="00D60730" w:rsidP="0021083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2723C" w14:textId="5B7F19A0" w:rsidR="00602223" w:rsidRDefault="00602223" w:rsidP="00602223">
    <w:pPr>
      <w:pStyle w:val="Koptekst"/>
      <w:ind w:left="3119"/>
    </w:pPr>
    <w:r>
      <w:rPr>
        <w:noProof/>
      </w:rPr>
      <w:drawing>
        <wp:inline distT="0" distB="0" distL="0" distR="0" wp14:anchorId="6FBED242" wp14:editId="5BC624D0">
          <wp:extent cx="1657985" cy="621665"/>
          <wp:effectExtent l="0" t="0" r="0" b="6985"/>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985" cy="62166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387AEEAA"/>
    <w:lvl w:ilvl="0">
      <w:start w:val="1"/>
      <w:numFmt w:val="decimal"/>
      <w:pStyle w:val="CalibriKop1"/>
      <w:lvlText w:val="%1."/>
      <w:lvlJc w:val="left"/>
      <w:pPr>
        <w:tabs>
          <w:tab w:val="num" w:pos="432"/>
        </w:tabs>
        <w:ind w:left="432" w:hanging="432"/>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CalibriKop2"/>
      <w:lvlText w:val="%1.%2"/>
      <w:lvlJc w:val="left"/>
      <w:pPr>
        <w:tabs>
          <w:tab w:val="num" w:pos="576"/>
        </w:tabs>
        <w:ind w:left="576" w:hanging="576"/>
      </w:pPr>
      <w:rPr>
        <w:rFonts w:hint="default"/>
      </w:rPr>
    </w:lvl>
    <w:lvl w:ilvl="2">
      <w:start w:val="1"/>
      <w:numFmt w:val="decimal"/>
      <w:pStyle w:val="CalibriKop3"/>
      <w:lvlText w:val="%1.%2.%3"/>
      <w:lvlJc w:val="left"/>
      <w:pPr>
        <w:tabs>
          <w:tab w:val="num" w:pos="720"/>
        </w:tabs>
        <w:ind w:left="720" w:hanging="720"/>
      </w:pPr>
      <w:rPr>
        <w:rFonts w:hint="default"/>
        <w:sz w:val="20"/>
        <w:szCs w:val="2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D040BD"/>
    <w:multiLevelType w:val="hybridMultilevel"/>
    <w:tmpl w:val="A7481586"/>
    <w:lvl w:ilvl="0" w:tplc="04130019">
      <w:start w:val="1"/>
      <w:numFmt w:val="lowerLetter"/>
      <w:lvlText w:val="%1."/>
      <w:lvlJc w:val="left"/>
      <w:pPr>
        <w:ind w:left="862" w:hanging="360"/>
      </w:pPr>
    </w:lvl>
    <w:lvl w:ilvl="1" w:tplc="04130019" w:tentative="1">
      <w:start w:val="1"/>
      <w:numFmt w:val="lowerLetter"/>
      <w:lvlText w:val="%2."/>
      <w:lvlJc w:val="left"/>
      <w:pPr>
        <w:ind w:left="1582" w:hanging="360"/>
      </w:pPr>
    </w:lvl>
    <w:lvl w:ilvl="2" w:tplc="0413001B" w:tentative="1">
      <w:start w:val="1"/>
      <w:numFmt w:val="lowerRoman"/>
      <w:lvlText w:val="%3."/>
      <w:lvlJc w:val="right"/>
      <w:pPr>
        <w:ind w:left="2302" w:hanging="180"/>
      </w:pPr>
    </w:lvl>
    <w:lvl w:ilvl="3" w:tplc="0413000F" w:tentative="1">
      <w:start w:val="1"/>
      <w:numFmt w:val="decimal"/>
      <w:lvlText w:val="%4."/>
      <w:lvlJc w:val="left"/>
      <w:pPr>
        <w:ind w:left="3022" w:hanging="360"/>
      </w:pPr>
    </w:lvl>
    <w:lvl w:ilvl="4" w:tplc="04130019" w:tentative="1">
      <w:start w:val="1"/>
      <w:numFmt w:val="lowerLetter"/>
      <w:lvlText w:val="%5."/>
      <w:lvlJc w:val="left"/>
      <w:pPr>
        <w:ind w:left="3742" w:hanging="360"/>
      </w:pPr>
    </w:lvl>
    <w:lvl w:ilvl="5" w:tplc="0413001B" w:tentative="1">
      <w:start w:val="1"/>
      <w:numFmt w:val="lowerRoman"/>
      <w:lvlText w:val="%6."/>
      <w:lvlJc w:val="right"/>
      <w:pPr>
        <w:ind w:left="4462" w:hanging="180"/>
      </w:pPr>
    </w:lvl>
    <w:lvl w:ilvl="6" w:tplc="0413000F" w:tentative="1">
      <w:start w:val="1"/>
      <w:numFmt w:val="decimal"/>
      <w:lvlText w:val="%7."/>
      <w:lvlJc w:val="left"/>
      <w:pPr>
        <w:ind w:left="5182" w:hanging="360"/>
      </w:pPr>
    </w:lvl>
    <w:lvl w:ilvl="7" w:tplc="04130019" w:tentative="1">
      <w:start w:val="1"/>
      <w:numFmt w:val="lowerLetter"/>
      <w:lvlText w:val="%8."/>
      <w:lvlJc w:val="left"/>
      <w:pPr>
        <w:ind w:left="5902" w:hanging="360"/>
      </w:pPr>
    </w:lvl>
    <w:lvl w:ilvl="8" w:tplc="0413001B" w:tentative="1">
      <w:start w:val="1"/>
      <w:numFmt w:val="lowerRoman"/>
      <w:lvlText w:val="%9."/>
      <w:lvlJc w:val="right"/>
      <w:pPr>
        <w:ind w:left="6622" w:hanging="180"/>
      </w:pPr>
    </w:lvl>
  </w:abstractNum>
  <w:abstractNum w:abstractNumId="2"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3" w15:restartNumberingAfterBreak="0">
    <w:nsid w:val="042B0925"/>
    <w:multiLevelType w:val="hybridMultilevel"/>
    <w:tmpl w:val="107CA58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78407E1"/>
    <w:multiLevelType w:val="hybridMultilevel"/>
    <w:tmpl w:val="D0B2FA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8C230AA"/>
    <w:multiLevelType w:val="hybridMultilevel"/>
    <w:tmpl w:val="4B1E0D1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1E061AD"/>
    <w:multiLevelType w:val="hybridMultilevel"/>
    <w:tmpl w:val="C5F8310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26A2FC3"/>
    <w:multiLevelType w:val="hybridMultilevel"/>
    <w:tmpl w:val="00F4F80E"/>
    <w:lvl w:ilvl="0" w:tplc="04130001">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73626C6"/>
    <w:multiLevelType w:val="hybridMultilevel"/>
    <w:tmpl w:val="87BEE2E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A7D6F67"/>
    <w:multiLevelType w:val="hybridMultilevel"/>
    <w:tmpl w:val="06AE7DF6"/>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1D4214D0"/>
    <w:multiLevelType w:val="hybridMultilevel"/>
    <w:tmpl w:val="24149D72"/>
    <w:lvl w:ilvl="0" w:tplc="FFFFFFF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1EA72883"/>
    <w:multiLevelType w:val="hybridMultilevel"/>
    <w:tmpl w:val="EAAAFA14"/>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F4E3DA1"/>
    <w:multiLevelType w:val="hybridMultilevel"/>
    <w:tmpl w:val="C5BC72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FD0134F"/>
    <w:multiLevelType w:val="hybridMultilevel"/>
    <w:tmpl w:val="C0145474"/>
    <w:lvl w:ilvl="0" w:tplc="04130001">
      <w:start w:val="1"/>
      <w:numFmt w:val="bullet"/>
      <w:lvlText w:val=""/>
      <w:lvlJc w:val="left"/>
      <w:pPr>
        <w:ind w:left="720" w:hanging="360"/>
      </w:pPr>
      <w:rPr>
        <w:rFonts w:ascii="Symbol" w:hAnsi="Symbol"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25E1870"/>
    <w:multiLevelType w:val="hybridMultilevel"/>
    <w:tmpl w:val="6F7A2DDC"/>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24951756"/>
    <w:multiLevelType w:val="hybridMultilevel"/>
    <w:tmpl w:val="D500F35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2D456290"/>
    <w:multiLevelType w:val="hybridMultilevel"/>
    <w:tmpl w:val="D7D6C0F8"/>
    <w:lvl w:ilvl="0" w:tplc="04130001">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AE81061"/>
    <w:multiLevelType w:val="hybridMultilevel"/>
    <w:tmpl w:val="2FAC56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3B987A71"/>
    <w:multiLevelType w:val="multilevel"/>
    <w:tmpl w:val="343C2E7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DC7F6C"/>
    <w:multiLevelType w:val="hybridMultilevel"/>
    <w:tmpl w:val="28221D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3F2654A"/>
    <w:multiLevelType w:val="hybridMultilevel"/>
    <w:tmpl w:val="DBCA645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22" w15:restartNumberingAfterBreak="0">
    <w:nsid w:val="4DB3015E"/>
    <w:multiLevelType w:val="hybridMultilevel"/>
    <w:tmpl w:val="5E381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FC20A69"/>
    <w:multiLevelType w:val="hybridMultilevel"/>
    <w:tmpl w:val="2E94524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579241B0"/>
    <w:multiLevelType w:val="hybridMultilevel"/>
    <w:tmpl w:val="CC044F8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5A000606"/>
    <w:multiLevelType w:val="hybridMultilevel"/>
    <w:tmpl w:val="65DE81E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666614E6"/>
    <w:multiLevelType w:val="hybridMultilevel"/>
    <w:tmpl w:val="D98A1CFE"/>
    <w:lvl w:ilvl="0" w:tplc="6A825E92">
      <w:numFmt w:val="bullet"/>
      <w:lvlText w:val="-"/>
      <w:lvlJc w:val="left"/>
      <w:pPr>
        <w:ind w:left="1440" w:hanging="360"/>
      </w:pPr>
      <w:rPr>
        <w:rFonts w:ascii="Calibri" w:eastAsia="Times New Roman"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6C970D9"/>
    <w:multiLevelType w:val="hybridMultilevel"/>
    <w:tmpl w:val="AC98CCD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6A5043CF"/>
    <w:multiLevelType w:val="hybridMultilevel"/>
    <w:tmpl w:val="28F003D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6C6A639F"/>
    <w:multiLevelType w:val="hybridMultilevel"/>
    <w:tmpl w:val="298AEE46"/>
    <w:lvl w:ilvl="0" w:tplc="A1524200">
      <w:numFmt w:val="bullet"/>
      <w:lvlText w:val="-"/>
      <w:lvlJc w:val="left"/>
      <w:pPr>
        <w:ind w:left="862" w:hanging="360"/>
      </w:pPr>
      <w:rPr>
        <w:rFonts w:ascii="Calibri" w:eastAsiaTheme="minorHAnsi" w:hAnsi="Calibri" w:cstheme="minorBidi" w:hint="default"/>
      </w:rPr>
    </w:lvl>
    <w:lvl w:ilvl="1" w:tplc="04130003" w:tentative="1">
      <w:start w:val="1"/>
      <w:numFmt w:val="bullet"/>
      <w:lvlText w:val="o"/>
      <w:lvlJc w:val="left"/>
      <w:pPr>
        <w:ind w:left="1582" w:hanging="360"/>
      </w:pPr>
      <w:rPr>
        <w:rFonts w:ascii="Courier New" w:hAnsi="Courier New" w:cs="Courier New" w:hint="default"/>
      </w:rPr>
    </w:lvl>
    <w:lvl w:ilvl="2" w:tplc="04130005" w:tentative="1">
      <w:start w:val="1"/>
      <w:numFmt w:val="bullet"/>
      <w:lvlText w:val=""/>
      <w:lvlJc w:val="left"/>
      <w:pPr>
        <w:ind w:left="2302" w:hanging="360"/>
      </w:pPr>
      <w:rPr>
        <w:rFonts w:ascii="Wingdings" w:hAnsi="Wingdings" w:hint="default"/>
      </w:rPr>
    </w:lvl>
    <w:lvl w:ilvl="3" w:tplc="04130001" w:tentative="1">
      <w:start w:val="1"/>
      <w:numFmt w:val="bullet"/>
      <w:lvlText w:val=""/>
      <w:lvlJc w:val="left"/>
      <w:pPr>
        <w:ind w:left="3022" w:hanging="360"/>
      </w:pPr>
      <w:rPr>
        <w:rFonts w:ascii="Symbol" w:hAnsi="Symbol" w:hint="default"/>
      </w:rPr>
    </w:lvl>
    <w:lvl w:ilvl="4" w:tplc="04130003" w:tentative="1">
      <w:start w:val="1"/>
      <w:numFmt w:val="bullet"/>
      <w:lvlText w:val="o"/>
      <w:lvlJc w:val="left"/>
      <w:pPr>
        <w:ind w:left="3742" w:hanging="360"/>
      </w:pPr>
      <w:rPr>
        <w:rFonts w:ascii="Courier New" w:hAnsi="Courier New" w:cs="Courier New" w:hint="default"/>
      </w:rPr>
    </w:lvl>
    <w:lvl w:ilvl="5" w:tplc="04130005" w:tentative="1">
      <w:start w:val="1"/>
      <w:numFmt w:val="bullet"/>
      <w:lvlText w:val=""/>
      <w:lvlJc w:val="left"/>
      <w:pPr>
        <w:ind w:left="4462" w:hanging="360"/>
      </w:pPr>
      <w:rPr>
        <w:rFonts w:ascii="Wingdings" w:hAnsi="Wingdings" w:hint="default"/>
      </w:rPr>
    </w:lvl>
    <w:lvl w:ilvl="6" w:tplc="04130001" w:tentative="1">
      <w:start w:val="1"/>
      <w:numFmt w:val="bullet"/>
      <w:lvlText w:val=""/>
      <w:lvlJc w:val="left"/>
      <w:pPr>
        <w:ind w:left="5182" w:hanging="360"/>
      </w:pPr>
      <w:rPr>
        <w:rFonts w:ascii="Symbol" w:hAnsi="Symbol" w:hint="default"/>
      </w:rPr>
    </w:lvl>
    <w:lvl w:ilvl="7" w:tplc="04130003" w:tentative="1">
      <w:start w:val="1"/>
      <w:numFmt w:val="bullet"/>
      <w:lvlText w:val="o"/>
      <w:lvlJc w:val="left"/>
      <w:pPr>
        <w:ind w:left="5902" w:hanging="360"/>
      </w:pPr>
      <w:rPr>
        <w:rFonts w:ascii="Courier New" w:hAnsi="Courier New" w:cs="Courier New" w:hint="default"/>
      </w:rPr>
    </w:lvl>
    <w:lvl w:ilvl="8" w:tplc="04130005" w:tentative="1">
      <w:start w:val="1"/>
      <w:numFmt w:val="bullet"/>
      <w:lvlText w:val=""/>
      <w:lvlJc w:val="left"/>
      <w:pPr>
        <w:ind w:left="6622" w:hanging="360"/>
      </w:pPr>
      <w:rPr>
        <w:rFonts w:ascii="Wingdings" w:hAnsi="Wingdings" w:hint="default"/>
      </w:rPr>
    </w:lvl>
  </w:abstractNum>
  <w:abstractNum w:abstractNumId="30" w15:restartNumberingAfterBreak="0">
    <w:nsid w:val="6D385B44"/>
    <w:multiLevelType w:val="hybridMultilevel"/>
    <w:tmpl w:val="4B1E0D1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2"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33" w15:restartNumberingAfterBreak="0">
    <w:nsid w:val="71E36CE4"/>
    <w:multiLevelType w:val="hybridMultilevel"/>
    <w:tmpl w:val="80244DFC"/>
    <w:lvl w:ilvl="0" w:tplc="04130001">
      <w:start w:val="1"/>
      <w:numFmt w:val="bullet"/>
      <w:lvlText w:val=""/>
      <w:lvlJc w:val="left"/>
      <w:pPr>
        <w:ind w:left="720" w:hanging="360"/>
      </w:pPr>
      <w:rPr>
        <w:rFonts w:ascii="Symbol" w:hAnsi="Symbol" w:hint="default"/>
      </w:rPr>
    </w:lvl>
    <w:lvl w:ilvl="1" w:tplc="0413000F">
      <w:start w:val="1"/>
      <w:numFmt w:val="decimal"/>
      <w:lvlText w:val="%2."/>
      <w:lvlJc w:val="left"/>
      <w:pPr>
        <w:ind w:left="1440" w:hanging="360"/>
      </w:pPr>
      <w:rPr>
        <w:rFonts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72DC41C0"/>
    <w:multiLevelType w:val="hybridMultilevel"/>
    <w:tmpl w:val="88CA319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E05935"/>
    <w:multiLevelType w:val="hybridMultilevel"/>
    <w:tmpl w:val="182C954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73B37BF8"/>
    <w:multiLevelType w:val="multilevel"/>
    <w:tmpl w:val="759C3BE0"/>
    <w:lvl w:ilvl="0">
      <w:start w:val="1"/>
      <w:numFmt w:val="decimal"/>
      <w:lvlText w:val="%1."/>
      <w:lvlJc w:val="left"/>
      <w:pPr>
        <w:ind w:left="420" w:hanging="360"/>
      </w:pPr>
      <w:rPr>
        <w:rFonts w:hint="default"/>
      </w:rPr>
    </w:lvl>
    <w:lvl w:ilvl="1">
      <w:start w:val="1"/>
      <w:numFmt w:val="decimal"/>
      <w:lvlText w:val="%1.%2"/>
      <w:lvlJc w:val="left"/>
      <w:pPr>
        <w:ind w:left="780" w:hanging="720"/>
      </w:pPr>
    </w:lvl>
    <w:lvl w:ilvl="2">
      <w:start w:val="1"/>
      <w:numFmt w:val="decimal"/>
      <w:lvlText w:val="%1.%2.%3"/>
      <w:lvlJc w:val="left"/>
      <w:pPr>
        <w:ind w:left="780" w:hanging="720"/>
      </w:pPr>
      <w:rPr>
        <w:color w:val="548DD4" w:themeColor="text2" w:themeTint="99"/>
      </w:rPr>
    </w:lvl>
    <w:lvl w:ilvl="3">
      <w:start w:val="1"/>
      <w:numFmt w:val="decimal"/>
      <w:isLgl/>
      <w:lvlText w:val="%1.%2.%3.%4"/>
      <w:lvlJc w:val="left"/>
      <w:pPr>
        <w:ind w:left="1140" w:hanging="108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500" w:hanging="1440"/>
      </w:pPr>
      <w:rPr>
        <w:rFonts w:hint="default"/>
      </w:rPr>
    </w:lvl>
    <w:lvl w:ilvl="6">
      <w:start w:val="1"/>
      <w:numFmt w:val="decimal"/>
      <w:isLgl/>
      <w:lvlText w:val="%1.%2.%3.%4.%5.%6.%7"/>
      <w:lvlJc w:val="left"/>
      <w:pPr>
        <w:ind w:left="1860" w:hanging="1800"/>
      </w:pPr>
      <w:rPr>
        <w:rFonts w:hint="default"/>
      </w:rPr>
    </w:lvl>
    <w:lvl w:ilvl="7">
      <w:start w:val="1"/>
      <w:numFmt w:val="decimal"/>
      <w:isLgl/>
      <w:lvlText w:val="%1.%2.%3.%4.%5.%6.%7.%8"/>
      <w:lvlJc w:val="left"/>
      <w:pPr>
        <w:ind w:left="1860" w:hanging="1800"/>
      </w:pPr>
      <w:rPr>
        <w:rFonts w:hint="default"/>
      </w:rPr>
    </w:lvl>
    <w:lvl w:ilvl="8">
      <w:start w:val="1"/>
      <w:numFmt w:val="decimal"/>
      <w:isLgl/>
      <w:lvlText w:val="%1.%2.%3.%4.%5.%6.%7.%8.%9"/>
      <w:lvlJc w:val="left"/>
      <w:pPr>
        <w:ind w:left="2220" w:hanging="2160"/>
      </w:pPr>
      <w:rPr>
        <w:rFonts w:hint="default"/>
      </w:rPr>
    </w:lvl>
  </w:abstractNum>
  <w:abstractNum w:abstractNumId="37"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38"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9" w15:restartNumberingAfterBreak="0">
    <w:nsid w:val="76322B38"/>
    <w:multiLevelType w:val="hybridMultilevel"/>
    <w:tmpl w:val="FC68C4A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7B1C3BFD"/>
    <w:multiLevelType w:val="hybridMultilevel"/>
    <w:tmpl w:val="11F2EBAA"/>
    <w:lvl w:ilvl="0" w:tplc="0413000F">
      <w:start w:val="1"/>
      <w:numFmt w:val="decimal"/>
      <w:lvlText w:val="%1."/>
      <w:lvlJc w:val="left"/>
      <w:pPr>
        <w:ind w:left="720" w:hanging="360"/>
      </w:pPr>
    </w:lvl>
    <w:lvl w:ilvl="1" w:tplc="0413000F">
      <w:start w:val="1"/>
      <w:numFmt w:val="decimal"/>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272515128">
    <w:abstractNumId w:val="37"/>
  </w:num>
  <w:num w:numId="2" w16cid:durableId="244000060">
    <w:abstractNumId w:val="31"/>
  </w:num>
  <w:num w:numId="3" w16cid:durableId="1622229642">
    <w:abstractNumId w:val="38"/>
  </w:num>
  <w:num w:numId="4" w16cid:durableId="670911527">
    <w:abstractNumId w:val="21"/>
  </w:num>
  <w:num w:numId="5" w16cid:durableId="856504348">
    <w:abstractNumId w:val="32"/>
  </w:num>
  <w:num w:numId="6" w16cid:durableId="1079404975">
    <w:abstractNumId w:val="2"/>
  </w:num>
  <w:num w:numId="7" w16cid:durableId="1453674898">
    <w:abstractNumId w:val="19"/>
  </w:num>
  <w:num w:numId="8" w16cid:durableId="1765803488">
    <w:abstractNumId w:val="22"/>
  </w:num>
  <w:num w:numId="9" w16cid:durableId="875196147">
    <w:abstractNumId w:val="0"/>
  </w:num>
  <w:num w:numId="10" w16cid:durableId="835657957">
    <w:abstractNumId w:val="16"/>
  </w:num>
  <w:num w:numId="11" w16cid:durableId="958337128">
    <w:abstractNumId w:val="4"/>
  </w:num>
  <w:num w:numId="12" w16cid:durableId="1326401357">
    <w:abstractNumId w:val="7"/>
  </w:num>
  <w:num w:numId="13" w16cid:durableId="1240334931">
    <w:abstractNumId w:val="5"/>
  </w:num>
  <w:num w:numId="14" w16cid:durableId="1450582821">
    <w:abstractNumId w:val="39"/>
  </w:num>
  <w:num w:numId="15" w16cid:durableId="131020875">
    <w:abstractNumId w:val="30"/>
  </w:num>
  <w:num w:numId="16" w16cid:durableId="294604879">
    <w:abstractNumId w:val="9"/>
  </w:num>
  <w:num w:numId="17" w16cid:durableId="1981838992">
    <w:abstractNumId w:val="13"/>
  </w:num>
  <w:num w:numId="18" w16cid:durableId="293951118">
    <w:abstractNumId w:val="17"/>
  </w:num>
  <w:num w:numId="19" w16cid:durableId="126513062">
    <w:abstractNumId w:val="33"/>
  </w:num>
  <w:num w:numId="20" w16cid:durableId="179053825">
    <w:abstractNumId w:val="40"/>
  </w:num>
  <w:num w:numId="21" w16cid:durableId="846335390">
    <w:abstractNumId w:val="26"/>
  </w:num>
  <w:num w:numId="22" w16cid:durableId="1886596013">
    <w:abstractNumId w:val="11"/>
  </w:num>
  <w:num w:numId="23" w16cid:durableId="160463131">
    <w:abstractNumId w:val="20"/>
  </w:num>
  <w:num w:numId="24" w16cid:durableId="1366714330">
    <w:abstractNumId w:val="8"/>
  </w:num>
  <w:num w:numId="25" w16cid:durableId="634525863">
    <w:abstractNumId w:val="3"/>
  </w:num>
  <w:num w:numId="26" w16cid:durableId="845290932">
    <w:abstractNumId w:val="1"/>
  </w:num>
  <w:num w:numId="27" w16cid:durableId="1083720512">
    <w:abstractNumId w:val="29"/>
  </w:num>
  <w:num w:numId="28" w16cid:durableId="76562755">
    <w:abstractNumId w:val="14"/>
  </w:num>
  <w:num w:numId="29" w16cid:durableId="249389543">
    <w:abstractNumId w:val="36"/>
  </w:num>
  <w:num w:numId="30" w16cid:durableId="586043293">
    <w:abstractNumId w:val="23"/>
  </w:num>
  <w:num w:numId="31" w16cid:durableId="1306397183">
    <w:abstractNumId w:val="34"/>
  </w:num>
  <w:num w:numId="32" w16cid:durableId="1648432422">
    <w:abstractNumId w:val="25"/>
  </w:num>
  <w:num w:numId="33" w16cid:durableId="915407435">
    <w:abstractNumId w:val="27"/>
  </w:num>
  <w:num w:numId="34" w16cid:durableId="955259268">
    <w:abstractNumId w:val="35"/>
  </w:num>
  <w:num w:numId="35" w16cid:durableId="1955670286">
    <w:abstractNumId w:val="15"/>
  </w:num>
  <w:num w:numId="36" w16cid:durableId="1124809733">
    <w:abstractNumId w:val="28"/>
  </w:num>
  <w:num w:numId="37" w16cid:durableId="372002791">
    <w:abstractNumId w:val="6"/>
  </w:num>
  <w:num w:numId="38" w16cid:durableId="668677005">
    <w:abstractNumId w:val="18"/>
  </w:num>
  <w:num w:numId="39" w16cid:durableId="1689483594">
    <w:abstractNumId w:val="24"/>
  </w:num>
  <w:num w:numId="40" w16cid:durableId="1481310754">
    <w:abstractNumId w:val="12"/>
  </w:num>
  <w:num w:numId="41" w16cid:durableId="295569424">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l-NL" w:vendorID="64" w:dllVersion="6" w:nlCheck="1" w:checkStyle="0"/>
  <w:activeWritingStyle w:appName="MSWord" w:lang="en-GB" w:vendorID="64" w:dllVersion="6" w:nlCheck="1" w:checkStyle="1"/>
  <w:activeWritingStyle w:appName="MSWord" w:lang="nl-NL" w:vendorID="64" w:dllVersion="0" w:nlCheck="1" w:checkStyle="0"/>
  <w:activeWritingStyle w:appName="MSWord" w:lang="en-GB" w:vendorID="64" w:dllVersion="0" w:nlCheck="1" w:checkStyle="0"/>
  <w:activeWritingStyle w:appName="MSWord" w:lang="en-US" w:vendorID="64" w:dllVersion="6"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3A8D"/>
    <w:rsid w:val="000130E6"/>
    <w:rsid w:val="00021ADE"/>
    <w:rsid w:val="0004023D"/>
    <w:rsid w:val="00045456"/>
    <w:rsid w:val="00046D1A"/>
    <w:rsid w:val="00046E54"/>
    <w:rsid w:val="00050BA0"/>
    <w:rsid w:val="00054D24"/>
    <w:rsid w:val="00065BC3"/>
    <w:rsid w:val="00067605"/>
    <w:rsid w:val="00070DFA"/>
    <w:rsid w:val="000769B7"/>
    <w:rsid w:val="000A4E23"/>
    <w:rsid w:val="000B1A2A"/>
    <w:rsid w:val="000B45DC"/>
    <w:rsid w:val="000B46D8"/>
    <w:rsid w:val="000B53D7"/>
    <w:rsid w:val="000D48A5"/>
    <w:rsid w:val="000D5B39"/>
    <w:rsid w:val="000E6D60"/>
    <w:rsid w:val="001066B1"/>
    <w:rsid w:val="0012205B"/>
    <w:rsid w:val="0012274E"/>
    <w:rsid w:val="00123A32"/>
    <w:rsid w:val="00123D7F"/>
    <w:rsid w:val="00136976"/>
    <w:rsid w:val="00144159"/>
    <w:rsid w:val="00144998"/>
    <w:rsid w:val="00152705"/>
    <w:rsid w:val="00155D7E"/>
    <w:rsid w:val="001640C9"/>
    <w:rsid w:val="00164273"/>
    <w:rsid w:val="00167846"/>
    <w:rsid w:val="00171572"/>
    <w:rsid w:val="001730B9"/>
    <w:rsid w:val="00176B39"/>
    <w:rsid w:val="00177A29"/>
    <w:rsid w:val="001B469C"/>
    <w:rsid w:val="001D225B"/>
    <w:rsid w:val="001E2445"/>
    <w:rsid w:val="001E4A77"/>
    <w:rsid w:val="001F11F4"/>
    <w:rsid w:val="0021083E"/>
    <w:rsid w:val="00220DFD"/>
    <w:rsid w:val="00222B35"/>
    <w:rsid w:val="00223DC9"/>
    <w:rsid w:val="002243B5"/>
    <w:rsid w:val="00225543"/>
    <w:rsid w:val="0023652F"/>
    <w:rsid w:val="00255C34"/>
    <w:rsid w:val="0027529E"/>
    <w:rsid w:val="0028245B"/>
    <w:rsid w:val="00295F79"/>
    <w:rsid w:val="002A4E8D"/>
    <w:rsid w:val="002B1A26"/>
    <w:rsid w:val="002B5524"/>
    <w:rsid w:val="002B5922"/>
    <w:rsid w:val="002B7B2B"/>
    <w:rsid w:val="002C3F4C"/>
    <w:rsid w:val="002E5999"/>
    <w:rsid w:val="002F03BF"/>
    <w:rsid w:val="002F284A"/>
    <w:rsid w:val="002F798A"/>
    <w:rsid w:val="00316F96"/>
    <w:rsid w:val="003204F6"/>
    <w:rsid w:val="00322047"/>
    <w:rsid w:val="003244C2"/>
    <w:rsid w:val="003562C9"/>
    <w:rsid w:val="00356C0E"/>
    <w:rsid w:val="003623BB"/>
    <w:rsid w:val="00373B74"/>
    <w:rsid w:val="003762E2"/>
    <w:rsid w:val="00391830"/>
    <w:rsid w:val="0039191C"/>
    <w:rsid w:val="003B3222"/>
    <w:rsid w:val="003C3D48"/>
    <w:rsid w:val="003E7E76"/>
    <w:rsid w:val="00400393"/>
    <w:rsid w:val="00400B88"/>
    <w:rsid w:val="0041662F"/>
    <w:rsid w:val="00424DED"/>
    <w:rsid w:val="004423C7"/>
    <w:rsid w:val="004425B2"/>
    <w:rsid w:val="0044537C"/>
    <w:rsid w:val="00451668"/>
    <w:rsid w:val="004671D0"/>
    <w:rsid w:val="0047654A"/>
    <w:rsid w:val="004779A8"/>
    <w:rsid w:val="00482A4F"/>
    <w:rsid w:val="004C58B7"/>
    <w:rsid w:val="004D169A"/>
    <w:rsid w:val="004D3F57"/>
    <w:rsid w:val="004E328C"/>
    <w:rsid w:val="004F1729"/>
    <w:rsid w:val="004F2E74"/>
    <w:rsid w:val="004F68A2"/>
    <w:rsid w:val="004F6AFD"/>
    <w:rsid w:val="004F756F"/>
    <w:rsid w:val="00527398"/>
    <w:rsid w:val="005440CB"/>
    <w:rsid w:val="00552B6A"/>
    <w:rsid w:val="00573E6C"/>
    <w:rsid w:val="00581962"/>
    <w:rsid w:val="00587EEF"/>
    <w:rsid w:val="005C11B7"/>
    <w:rsid w:val="005C3A8D"/>
    <w:rsid w:val="005C58B0"/>
    <w:rsid w:val="005D1818"/>
    <w:rsid w:val="005E474F"/>
    <w:rsid w:val="005E6139"/>
    <w:rsid w:val="005F6045"/>
    <w:rsid w:val="00602223"/>
    <w:rsid w:val="0061130B"/>
    <w:rsid w:val="00630F03"/>
    <w:rsid w:val="00632123"/>
    <w:rsid w:val="00633703"/>
    <w:rsid w:val="00640EE3"/>
    <w:rsid w:val="00651A3B"/>
    <w:rsid w:val="0068376A"/>
    <w:rsid w:val="006B0BA1"/>
    <w:rsid w:val="006B4D02"/>
    <w:rsid w:val="006B65CA"/>
    <w:rsid w:val="006C462E"/>
    <w:rsid w:val="006D188A"/>
    <w:rsid w:val="006D1EBC"/>
    <w:rsid w:val="00703C3B"/>
    <w:rsid w:val="00715B55"/>
    <w:rsid w:val="00717BA1"/>
    <w:rsid w:val="0073357B"/>
    <w:rsid w:val="00744697"/>
    <w:rsid w:val="0077284F"/>
    <w:rsid w:val="00781DB1"/>
    <w:rsid w:val="00794226"/>
    <w:rsid w:val="007952A2"/>
    <w:rsid w:val="007A085C"/>
    <w:rsid w:val="007A6524"/>
    <w:rsid w:val="007B09D3"/>
    <w:rsid w:val="007B10A5"/>
    <w:rsid w:val="007B1BB8"/>
    <w:rsid w:val="007C74F0"/>
    <w:rsid w:val="007C7C64"/>
    <w:rsid w:val="007D331C"/>
    <w:rsid w:val="007D38D3"/>
    <w:rsid w:val="007F398F"/>
    <w:rsid w:val="007F417F"/>
    <w:rsid w:val="007F5407"/>
    <w:rsid w:val="0081049D"/>
    <w:rsid w:val="008104C5"/>
    <w:rsid w:val="00812132"/>
    <w:rsid w:val="00824594"/>
    <w:rsid w:val="008402D9"/>
    <w:rsid w:val="00841022"/>
    <w:rsid w:val="00842C50"/>
    <w:rsid w:val="00847DE2"/>
    <w:rsid w:val="008729AA"/>
    <w:rsid w:val="00872D4E"/>
    <w:rsid w:val="00892496"/>
    <w:rsid w:val="008B1BE2"/>
    <w:rsid w:val="008C3761"/>
    <w:rsid w:val="008D6475"/>
    <w:rsid w:val="008D79B4"/>
    <w:rsid w:val="008F1850"/>
    <w:rsid w:val="008F3D87"/>
    <w:rsid w:val="00915729"/>
    <w:rsid w:val="009175F9"/>
    <w:rsid w:val="00940094"/>
    <w:rsid w:val="00956FED"/>
    <w:rsid w:val="00972DBE"/>
    <w:rsid w:val="009761CF"/>
    <w:rsid w:val="009855FD"/>
    <w:rsid w:val="00985E39"/>
    <w:rsid w:val="009875AA"/>
    <w:rsid w:val="009A1C38"/>
    <w:rsid w:val="009A57DE"/>
    <w:rsid w:val="009B0D92"/>
    <w:rsid w:val="009B267D"/>
    <w:rsid w:val="009B68A2"/>
    <w:rsid w:val="009C40B1"/>
    <w:rsid w:val="009D33A7"/>
    <w:rsid w:val="009E4DDC"/>
    <w:rsid w:val="00A03098"/>
    <w:rsid w:val="00A0561E"/>
    <w:rsid w:val="00A07268"/>
    <w:rsid w:val="00A17FEF"/>
    <w:rsid w:val="00A2394F"/>
    <w:rsid w:val="00A270BC"/>
    <w:rsid w:val="00A3732E"/>
    <w:rsid w:val="00A471FD"/>
    <w:rsid w:val="00A53085"/>
    <w:rsid w:val="00A95A39"/>
    <w:rsid w:val="00B12F50"/>
    <w:rsid w:val="00B33EDC"/>
    <w:rsid w:val="00B56C68"/>
    <w:rsid w:val="00B57BB7"/>
    <w:rsid w:val="00B659F1"/>
    <w:rsid w:val="00B73108"/>
    <w:rsid w:val="00B73E34"/>
    <w:rsid w:val="00B8490B"/>
    <w:rsid w:val="00B85E8F"/>
    <w:rsid w:val="00BB0774"/>
    <w:rsid w:val="00BB5585"/>
    <w:rsid w:val="00BB6C64"/>
    <w:rsid w:val="00BD0C39"/>
    <w:rsid w:val="00BD488F"/>
    <w:rsid w:val="00BE5799"/>
    <w:rsid w:val="00BF1148"/>
    <w:rsid w:val="00BF6AF5"/>
    <w:rsid w:val="00C12E1B"/>
    <w:rsid w:val="00C14209"/>
    <w:rsid w:val="00C155FD"/>
    <w:rsid w:val="00C15DB7"/>
    <w:rsid w:val="00C16491"/>
    <w:rsid w:val="00C170D0"/>
    <w:rsid w:val="00C2118F"/>
    <w:rsid w:val="00C24218"/>
    <w:rsid w:val="00C5319B"/>
    <w:rsid w:val="00C56478"/>
    <w:rsid w:val="00C61B02"/>
    <w:rsid w:val="00C77657"/>
    <w:rsid w:val="00C94E0D"/>
    <w:rsid w:val="00CA07FE"/>
    <w:rsid w:val="00CB7987"/>
    <w:rsid w:val="00CC0747"/>
    <w:rsid w:val="00CF7165"/>
    <w:rsid w:val="00D012BC"/>
    <w:rsid w:val="00D0179E"/>
    <w:rsid w:val="00D1154B"/>
    <w:rsid w:val="00D22789"/>
    <w:rsid w:val="00D25946"/>
    <w:rsid w:val="00D371A4"/>
    <w:rsid w:val="00D54FD4"/>
    <w:rsid w:val="00D5793C"/>
    <w:rsid w:val="00D60730"/>
    <w:rsid w:val="00D60B48"/>
    <w:rsid w:val="00D67CFB"/>
    <w:rsid w:val="00DA5598"/>
    <w:rsid w:val="00DC4326"/>
    <w:rsid w:val="00DC6955"/>
    <w:rsid w:val="00DD5769"/>
    <w:rsid w:val="00DD6D86"/>
    <w:rsid w:val="00DE2322"/>
    <w:rsid w:val="00DE53E4"/>
    <w:rsid w:val="00DF4B1E"/>
    <w:rsid w:val="00DF5296"/>
    <w:rsid w:val="00E1223A"/>
    <w:rsid w:val="00E12D2B"/>
    <w:rsid w:val="00E13BC0"/>
    <w:rsid w:val="00E14879"/>
    <w:rsid w:val="00E15642"/>
    <w:rsid w:val="00E32608"/>
    <w:rsid w:val="00E354FD"/>
    <w:rsid w:val="00E36955"/>
    <w:rsid w:val="00E522D7"/>
    <w:rsid w:val="00E67CE6"/>
    <w:rsid w:val="00E9225A"/>
    <w:rsid w:val="00E94B90"/>
    <w:rsid w:val="00EB1492"/>
    <w:rsid w:val="00EB4E9E"/>
    <w:rsid w:val="00ED2C50"/>
    <w:rsid w:val="00ED46F5"/>
    <w:rsid w:val="00EE4FAD"/>
    <w:rsid w:val="00F04E03"/>
    <w:rsid w:val="00F12F0D"/>
    <w:rsid w:val="00F208A9"/>
    <w:rsid w:val="00F500AF"/>
    <w:rsid w:val="00F55E85"/>
    <w:rsid w:val="00F6542B"/>
    <w:rsid w:val="00F71843"/>
    <w:rsid w:val="00F832BA"/>
    <w:rsid w:val="00F842C8"/>
    <w:rsid w:val="00FA54B2"/>
    <w:rsid w:val="00FB4037"/>
    <w:rsid w:val="00FC3BDF"/>
    <w:rsid w:val="00FC63D3"/>
    <w:rsid w:val="00FD6418"/>
    <w:rsid w:val="00FD6E8C"/>
    <w:rsid w:val="00FD7469"/>
    <w:rsid w:val="00FE2507"/>
    <w:rsid w:val="00FF65E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969418"/>
  <w15:docId w15:val="{D1EE8F3D-5F55-4E1A-9A7C-DC1D744E1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FE2507"/>
  </w:style>
  <w:style w:type="paragraph" w:styleId="Kop1">
    <w:name w:val="heading 1"/>
    <w:aliases w:val="Hoofdstuktitel"/>
    <w:basedOn w:val="Standaard"/>
    <w:next w:val="Standaard"/>
    <w:qFormat/>
    <w:rsid w:val="00FE2507"/>
    <w:pPr>
      <w:keepNext/>
      <w:numPr>
        <w:numId w:val="1"/>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2"/>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3"/>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6"/>
      </w:numPr>
    </w:pPr>
  </w:style>
  <w:style w:type="paragraph" w:customStyle="1" w:styleId="Opsommingcijfer">
    <w:name w:val="Opsomming cijfer"/>
    <w:basedOn w:val="Standaard"/>
    <w:qFormat/>
    <w:rsid w:val="00FE2507"/>
    <w:pPr>
      <w:numPr>
        <w:numId w:val="4"/>
      </w:numPr>
    </w:pPr>
  </w:style>
  <w:style w:type="paragraph" w:customStyle="1" w:styleId="Opsommingletter">
    <w:name w:val="Opsomming letter"/>
    <w:basedOn w:val="Standaard"/>
    <w:qFormat/>
    <w:rsid w:val="00FE2507"/>
    <w:pPr>
      <w:numPr>
        <w:numId w:val="5"/>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styleId="Lijstalinea">
    <w:name w:val="List Paragraph"/>
    <w:aliases w:val="lijstStijl,Bulletlijst NS,Bullet Number,List Paragraph1,lp1,lp11,List Paragraph11,Bullet 1,Use Case List Paragraph,Subkop1,Reference List,Premier,Titre 10,texte,F5 List Paragraph,Indent Paragraph,Citation List,Liste Article,References,Bullets"/>
    <w:basedOn w:val="Standaard"/>
    <w:link w:val="LijstalineaChar"/>
    <w:uiPriority w:val="34"/>
    <w:qFormat/>
    <w:rsid w:val="00842C50"/>
    <w:pPr>
      <w:ind w:left="720"/>
      <w:contextualSpacing/>
    </w:pPr>
  </w:style>
  <w:style w:type="character" w:customStyle="1" w:styleId="LijstalineaChar">
    <w:name w:val="Lijstalinea Char"/>
    <w:aliases w:val="lijstStijl Char,Bulletlijst NS Char,Bullet Number Char,List Paragraph1 Char,lp1 Char,lp11 Char,List Paragraph11 Char,Bullet 1 Char,Use Case List Paragraph Char,Subkop1 Char,Reference List Char,Premier Char,Titre 10 Char,texte Char"/>
    <w:basedOn w:val="Standaardalinea-lettertype"/>
    <w:link w:val="Lijstalinea"/>
    <w:uiPriority w:val="34"/>
    <w:qFormat/>
    <w:locked/>
    <w:rsid w:val="0021083E"/>
  </w:style>
  <w:style w:type="paragraph" w:styleId="Koptekst">
    <w:name w:val="header"/>
    <w:basedOn w:val="Standaard"/>
    <w:link w:val="KoptekstChar"/>
    <w:uiPriority w:val="99"/>
    <w:unhideWhenUsed/>
    <w:rsid w:val="0021083E"/>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21083E"/>
  </w:style>
  <w:style w:type="paragraph" w:styleId="Voettekst">
    <w:name w:val="footer"/>
    <w:basedOn w:val="Standaard"/>
    <w:link w:val="VoettekstChar"/>
    <w:uiPriority w:val="99"/>
    <w:unhideWhenUsed/>
    <w:rsid w:val="0021083E"/>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21083E"/>
  </w:style>
  <w:style w:type="paragraph" w:styleId="Revisie">
    <w:name w:val="Revision"/>
    <w:hidden/>
    <w:uiPriority w:val="99"/>
    <w:semiHidden/>
    <w:rsid w:val="00E13BC0"/>
    <w:pPr>
      <w:spacing w:line="240" w:lineRule="auto"/>
    </w:pPr>
  </w:style>
  <w:style w:type="paragraph" w:styleId="Ballontekst">
    <w:name w:val="Balloon Text"/>
    <w:basedOn w:val="Standaard"/>
    <w:link w:val="BallontekstChar"/>
    <w:semiHidden/>
    <w:unhideWhenUsed/>
    <w:rsid w:val="00E13BC0"/>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semiHidden/>
    <w:rsid w:val="00E13BC0"/>
    <w:rPr>
      <w:rFonts w:ascii="Segoe UI" w:hAnsi="Segoe UI" w:cs="Segoe UI"/>
      <w:sz w:val="18"/>
      <w:szCs w:val="18"/>
    </w:rPr>
  </w:style>
  <w:style w:type="character" w:styleId="Verwijzingopmerking">
    <w:name w:val="annotation reference"/>
    <w:basedOn w:val="Standaardalinea-lettertype"/>
    <w:uiPriority w:val="99"/>
    <w:unhideWhenUsed/>
    <w:rsid w:val="00E13BC0"/>
    <w:rPr>
      <w:sz w:val="16"/>
      <w:szCs w:val="16"/>
    </w:rPr>
  </w:style>
  <w:style w:type="paragraph" w:styleId="Tekstopmerking">
    <w:name w:val="annotation text"/>
    <w:basedOn w:val="Standaard"/>
    <w:link w:val="TekstopmerkingChar"/>
    <w:uiPriority w:val="99"/>
    <w:unhideWhenUsed/>
    <w:rsid w:val="00E13BC0"/>
    <w:pPr>
      <w:spacing w:line="240" w:lineRule="auto"/>
    </w:pPr>
    <w:rPr>
      <w:sz w:val="20"/>
      <w:szCs w:val="20"/>
    </w:rPr>
  </w:style>
  <w:style w:type="character" w:customStyle="1" w:styleId="TekstopmerkingChar">
    <w:name w:val="Tekst opmerking Char"/>
    <w:basedOn w:val="Standaardalinea-lettertype"/>
    <w:link w:val="Tekstopmerking"/>
    <w:uiPriority w:val="99"/>
    <w:rsid w:val="00E13BC0"/>
    <w:rPr>
      <w:sz w:val="20"/>
      <w:szCs w:val="20"/>
    </w:rPr>
  </w:style>
  <w:style w:type="paragraph" w:styleId="Onderwerpvanopmerking">
    <w:name w:val="annotation subject"/>
    <w:basedOn w:val="Tekstopmerking"/>
    <w:next w:val="Tekstopmerking"/>
    <w:link w:val="OnderwerpvanopmerkingChar"/>
    <w:semiHidden/>
    <w:unhideWhenUsed/>
    <w:rsid w:val="00E13BC0"/>
    <w:rPr>
      <w:b/>
      <w:bCs/>
    </w:rPr>
  </w:style>
  <w:style w:type="character" w:customStyle="1" w:styleId="OnderwerpvanopmerkingChar">
    <w:name w:val="Onderwerp van opmerking Char"/>
    <w:basedOn w:val="TekstopmerkingChar"/>
    <w:link w:val="Onderwerpvanopmerking"/>
    <w:semiHidden/>
    <w:rsid w:val="00E13BC0"/>
    <w:rPr>
      <w:b/>
      <w:bCs/>
      <w:sz w:val="20"/>
      <w:szCs w:val="20"/>
    </w:rPr>
  </w:style>
  <w:style w:type="paragraph" w:customStyle="1" w:styleId="Default">
    <w:name w:val="Default"/>
    <w:rsid w:val="000D5B39"/>
    <w:pPr>
      <w:autoSpaceDE w:val="0"/>
      <w:autoSpaceDN w:val="0"/>
      <w:adjustRightInd w:val="0"/>
      <w:spacing w:line="240" w:lineRule="auto"/>
    </w:pPr>
    <w:rPr>
      <w:rFonts w:cs="Corbel"/>
      <w:color w:val="000000"/>
      <w:sz w:val="24"/>
      <w:szCs w:val="24"/>
    </w:rPr>
  </w:style>
  <w:style w:type="paragraph" w:customStyle="1" w:styleId="CalibriKop1">
    <w:name w:val="Calibri Kop 1"/>
    <w:basedOn w:val="Kop1"/>
    <w:rsid w:val="009A57DE"/>
    <w:pPr>
      <w:numPr>
        <w:numId w:val="9"/>
      </w:numPr>
      <w:spacing w:after="0" w:line="540" w:lineRule="atLeast"/>
      <w:jc w:val="both"/>
    </w:pPr>
    <w:rPr>
      <w:rFonts w:ascii="Calibri" w:hAnsi="Calibri" w:cs="Times New Roman"/>
      <w:spacing w:val="10"/>
      <w:sz w:val="40"/>
      <w:szCs w:val="40"/>
      <w:lang w:val="x-none" w:eastAsia="x-none"/>
    </w:rPr>
  </w:style>
  <w:style w:type="paragraph" w:customStyle="1" w:styleId="CalibriKop2">
    <w:name w:val="Calibri Kop 2"/>
    <w:basedOn w:val="Kop2"/>
    <w:link w:val="CalibriKop2Char"/>
    <w:qFormat/>
    <w:rsid w:val="009A57DE"/>
    <w:pPr>
      <w:numPr>
        <w:numId w:val="9"/>
      </w:numPr>
      <w:suppressAutoHyphens/>
      <w:spacing w:before="240" w:after="120" w:line="270" w:lineRule="atLeast"/>
      <w:jc w:val="both"/>
    </w:pPr>
    <w:rPr>
      <w:rFonts w:ascii="Calibri" w:hAnsi="Calibri" w:cs="Times New Roman"/>
      <w:sz w:val="28"/>
      <w:lang w:val="x-none" w:eastAsia="x-none"/>
    </w:rPr>
  </w:style>
  <w:style w:type="paragraph" w:customStyle="1" w:styleId="CalibriKop3">
    <w:name w:val="Calibri Kop 3"/>
    <w:basedOn w:val="CalibriKop2"/>
    <w:qFormat/>
    <w:rsid w:val="009A57DE"/>
    <w:pPr>
      <w:numPr>
        <w:ilvl w:val="2"/>
      </w:numPr>
    </w:pPr>
  </w:style>
  <w:style w:type="character" w:customStyle="1" w:styleId="CalibriKop2Char">
    <w:name w:val="Calibri Kop 2 Char"/>
    <w:link w:val="CalibriKop2"/>
    <w:rsid w:val="009A57DE"/>
    <w:rPr>
      <w:rFonts w:ascii="Calibri" w:hAnsi="Calibri"/>
      <w:b/>
      <w:bCs/>
      <w:iCs/>
      <w:sz w:val="28"/>
      <w:szCs w:val="28"/>
      <w:lang w:val="x-none" w:eastAsia="x-none"/>
    </w:rPr>
  </w:style>
  <w:style w:type="paragraph" w:customStyle="1" w:styleId="ArialKop2">
    <w:name w:val="Arial Kop 2"/>
    <w:basedOn w:val="CalibriKop2"/>
    <w:qFormat/>
    <w:rsid w:val="009A57DE"/>
    <w:pPr>
      <w:tabs>
        <w:tab w:val="clear" w:pos="576"/>
        <w:tab w:val="num" w:pos="993"/>
      </w:tabs>
    </w:pPr>
    <w:rPr>
      <w:rFonts w:ascii="Arial" w:hAnsi="Arial"/>
    </w:rPr>
  </w:style>
  <w:style w:type="paragraph" w:customStyle="1" w:styleId="ArialKop1">
    <w:name w:val="Arial Kop 1"/>
    <w:basedOn w:val="CalibriKop1"/>
    <w:qFormat/>
    <w:rsid w:val="009A57DE"/>
    <w:pPr>
      <w:tabs>
        <w:tab w:val="clear" w:pos="432"/>
        <w:tab w:val="num" w:pos="993"/>
      </w:tabs>
    </w:pPr>
  </w:style>
  <w:style w:type="paragraph" w:customStyle="1" w:styleId="Tabelnormaal">
    <w:name w:val="Tabelnormaal"/>
    <w:basedOn w:val="Standaard"/>
    <w:rsid w:val="009A57DE"/>
    <w:pPr>
      <w:autoSpaceDE w:val="0"/>
      <w:autoSpaceDN w:val="0"/>
      <w:adjustRightInd w:val="0"/>
      <w:spacing w:after="60" w:line="270" w:lineRule="atLeast"/>
      <w:jc w:val="both"/>
    </w:pPr>
    <w:rPr>
      <w:rFonts w:ascii="Arial" w:hAnsi="Arial" w:cs="Arial"/>
      <w:color w:val="000000"/>
      <w:sz w:val="16"/>
      <w:szCs w:val="20"/>
    </w:rPr>
  </w:style>
  <w:style w:type="paragraph" w:customStyle="1" w:styleId="kopvoorblad">
    <w:name w:val="kop voorblad"/>
    <w:basedOn w:val="Koptekst"/>
    <w:rsid w:val="009A57DE"/>
    <w:pPr>
      <w:tabs>
        <w:tab w:val="clear" w:pos="4513"/>
        <w:tab w:val="clear" w:pos="9026"/>
      </w:tabs>
      <w:spacing w:after="120" w:line="312" w:lineRule="auto"/>
      <w:ind w:left="737"/>
      <w:jc w:val="center"/>
    </w:pPr>
    <w:rPr>
      <w:rFonts w:ascii="Arial" w:hAnsi="Arial"/>
      <w:b/>
      <w:sz w:val="44"/>
      <w:szCs w:val="24"/>
    </w:rPr>
  </w:style>
  <w:style w:type="table" w:styleId="Tabelraster">
    <w:name w:val="Table Grid"/>
    <w:basedOn w:val="Standaardtabel"/>
    <w:uiPriority w:val="39"/>
    <w:rsid w:val="004F68A2"/>
    <w:pPr>
      <w:spacing w:line="240" w:lineRule="auto"/>
    </w:pPr>
    <w:rPr>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5">
    <w:name w:val="Tabelraster5"/>
    <w:basedOn w:val="Standaardtabel"/>
    <w:next w:val="Tabelraster"/>
    <w:uiPriority w:val="39"/>
    <w:rsid w:val="00BB0774"/>
    <w:pPr>
      <w:spacing w:line="240" w:lineRule="auto"/>
    </w:pPr>
    <w:rPr>
      <w:rFonts w:ascii="Cambria" w:eastAsia="Calibri" w:hAnsi="Cambr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
    <w:name w:val="Tabelraster1"/>
    <w:basedOn w:val="Standaardtabel"/>
    <w:next w:val="Tabelraster"/>
    <w:uiPriority w:val="39"/>
    <w:rsid w:val="001D225B"/>
    <w:pPr>
      <w:spacing w:line="240" w:lineRule="auto"/>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95F79"/>
    <w:pPr>
      <w:suppressAutoHyphens/>
      <w:autoSpaceDN w:val="0"/>
      <w:spacing w:line="240" w:lineRule="auto"/>
      <w:textAlignment w:val="baseline"/>
    </w:pPr>
    <w:rPr>
      <w:rFonts w:ascii="Calibri" w:eastAsia="Calibri" w:hAnsi="Calibri"/>
      <w:kern w:val="3"/>
      <w:sz w:val="22"/>
      <w:szCs w:val="22"/>
      <w:lang w:eastAsia="en-US"/>
    </w:rPr>
  </w:style>
  <w:style w:type="paragraph" w:customStyle="1" w:styleId="K02-tussenkop">
    <w:name w:val="K02-tussenkop"/>
    <w:next w:val="Standaard"/>
    <w:qFormat/>
    <w:rsid w:val="00BB5585"/>
    <w:pPr>
      <w:spacing w:before="280"/>
    </w:pPr>
    <w:rPr>
      <w:rFonts w:ascii="Verdana" w:eastAsia="Calibri" w:hAnsi="Verdana"/>
      <w:b/>
      <w:sz w:val="24"/>
      <w:szCs w:val="22"/>
      <w:lang w:eastAsia="en-US"/>
    </w:rPr>
  </w:style>
  <w:style w:type="table" w:customStyle="1" w:styleId="Tabelraster2">
    <w:name w:val="Tabelraster2"/>
    <w:basedOn w:val="Standaardtabel"/>
    <w:next w:val="Tabelraster"/>
    <w:uiPriority w:val="39"/>
    <w:rsid w:val="00C15DB7"/>
    <w:pPr>
      <w:spacing w:line="240" w:lineRule="auto"/>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3">
    <w:name w:val="Tabelraster3"/>
    <w:basedOn w:val="Standaardtabel"/>
    <w:next w:val="Tabelraster"/>
    <w:uiPriority w:val="59"/>
    <w:rsid w:val="00E36955"/>
    <w:pPr>
      <w:spacing w:line="240" w:lineRule="auto"/>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Standaardalinea-lettertype"/>
    <w:rsid w:val="00BD48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22587">
      <w:bodyDiv w:val="1"/>
      <w:marLeft w:val="0"/>
      <w:marRight w:val="0"/>
      <w:marTop w:val="0"/>
      <w:marBottom w:val="0"/>
      <w:divBdr>
        <w:top w:val="none" w:sz="0" w:space="0" w:color="auto"/>
        <w:left w:val="none" w:sz="0" w:space="0" w:color="auto"/>
        <w:bottom w:val="none" w:sz="0" w:space="0" w:color="auto"/>
        <w:right w:val="none" w:sz="0" w:space="0" w:color="auto"/>
      </w:divBdr>
    </w:div>
    <w:div w:id="168951883">
      <w:bodyDiv w:val="1"/>
      <w:marLeft w:val="0"/>
      <w:marRight w:val="0"/>
      <w:marTop w:val="0"/>
      <w:marBottom w:val="0"/>
      <w:divBdr>
        <w:top w:val="none" w:sz="0" w:space="0" w:color="auto"/>
        <w:left w:val="none" w:sz="0" w:space="0" w:color="auto"/>
        <w:bottom w:val="none" w:sz="0" w:space="0" w:color="auto"/>
        <w:right w:val="none" w:sz="0" w:space="0" w:color="auto"/>
      </w:divBdr>
    </w:div>
    <w:div w:id="192350629">
      <w:bodyDiv w:val="1"/>
      <w:marLeft w:val="0"/>
      <w:marRight w:val="0"/>
      <w:marTop w:val="0"/>
      <w:marBottom w:val="0"/>
      <w:divBdr>
        <w:top w:val="none" w:sz="0" w:space="0" w:color="auto"/>
        <w:left w:val="none" w:sz="0" w:space="0" w:color="auto"/>
        <w:bottom w:val="none" w:sz="0" w:space="0" w:color="auto"/>
        <w:right w:val="none" w:sz="0" w:space="0" w:color="auto"/>
      </w:divBdr>
    </w:div>
    <w:div w:id="199441332">
      <w:bodyDiv w:val="1"/>
      <w:marLeft w:val="0"/>
      <w:marRight w:val="0"/>
      <w:marTop w:val="0"/>
      <w:marBottom w:val="0"/>
      <w:divBdr>
        <w:top w:val="none" w:sz="0" w:space="0" w:color="auto"/>
        <w:left w:val="none" w:sz="0" w:space="0" w:color="auto"/>
        <w:bottom w:val="none" w:sz="0" w:space="0" w:color="auto"/>
        <w:right w:val="none" w:sz="0" w:space="0" w:color="auto"/>
      </w:divBdr>
    </w:div>
    <w:div w:id="332076085">
      <w:bodyDiv w:val="1"/>
      <w:marLeft w:val="0"/>
      <w:marRight w:val="0"/>
      <w:marTop w:val="0"/>
      <w:marBottom w:val="0"/>
      <w:divBdr>
        <w:top w:val="none" w:sz="0" w:space="0" w:color="auto"/>
        <w:left w:val="none" w:sz="0" w:space="0" w:color="auto"/>
        <w:bottom w:val="none" w:sz="0" w:space="0" w:color="auto"/>
        <w:right w:val="none" w:sz="0" w:space="0" w:color="auto"/>
      </w:divBdr>
    </w:div>
    <w:div w:id="542447599">
      <w:bodyDiv w:val="1"/>
      <w:marLeft w:val="0"/>
      <w:marRight w:val="0"/>
      <w:marTop w:val="0"/>
      <w:marBottom w:val="0"/>
      <w:divBdr>
        <w:top w:val="none" w:sz="0" w:space="0" w:color="auto"/>
        <w:left w:val="none" w:sz="0" w:space="0" w:color="auto"/>
        <w:bottom w:val="none" w:sz="0" w:space="0" w:color="auto"/>
        <w:right w:val="none" w:sz="0" w:space="0" w:color="auto"/>
      </w:divBdr>
    </w:div>
    <w:div w:id="552893139">
      <w:bodyDiv w:val="1"/>
      <w:marLeft w:val="0"/>
      <w:marRight w:val="0"/>
      <w:marTop w:val="0"/>
      <w:marBottom w:val="0"/>
      <w:divBdr>
        <w:top w:val="none" w:sz="0" w:space="0" w:color="auto"/>
        <w:left w:val="none" w:sz="0" w:space="0" w:color="auto"/>
        <w:bottom w:val="none" w:sz="0" w:space="0" w:color="auto"/>
        <w:right w:val="none" w:sz="0" w:space="0" w:color="auto"/>
      </w:divBdr>
    </w:div>
    <w:div w:id="563880234">
      <w:bodyDiv w:val="1"/>
      <w:marLeft w:val="0"/>
      <w:marRight w:val="0"/>
      <w:marTop w:val="0"/>
      <w:marBottom w:val="0"/>
      <w:divBdr>
        <w:top w:val="none" w:sz="0" w:space="0" w:color="auto"/>
        <w:left w:val="none" w:sz="0" w:space="0" w:color="auto"/>
        <w:bottom w:val="none" w:sz="0" w:space="0" w:color="auto"/>
        <w:right w:val="none" w:sz="0" w:space="0" w:color="auto"/>
      </w:divBdr>
    </w:div>
    <w:div w:id="1005403789">
      <w:bodyDiv w:val="1"/>
      <w:marLeft w:val="0"/>
      <w:marRight w:val="0"/>
      <w:marTop w:val="0"/>
      <w:marBottom w:val="0"/>
      <w:divBdr>
        <w:top w:val="none" w:sz="0" w:space="0" w:color="auto"/>
        <w:left w:val="none" w:sz="0" w:space="0" w:color="auto"/>
        <w:bottom w:val="none" w:sz="0" w:space="0" w:color="auto"/>
        <w:right w:val="none" w:sz="0" w:space="0" w:color="auto"/>
      </w:divBdr>
    </w:div>
    <w:div w:id="1154682098">
      <w:bodyDiv w:val="1"/>
      <w:marLeft w:val="0"/>
      <w:marRight w:val="0"/>
      <w:marTop w:val="0"/>
      <w:marBottom w:val="0"/>
      <w:divBdr>
        <w:top w:val="none" w:sz="0" w:space="0" w:color="auto"/>
        <w:left w:val="none" w:sz="0" w:space="0" w:color="auto"/>
        <w:bottom w:val="none" w:sz="0" w:space="0" w:color="auto"/>
        <w:right w:val="none" w:sz="0" w:space="0" w:color="auto"/>
      </w:divBdr>
    </w:div>
    <w:div w:id="1447000984">
      <w:bodyDiv w:val="1"/>
      <w:marLeft w:val="0"/>
      <w:marRight w:val="0"/>
      <w:marTop w:val="0"/>
      <w:marBottom w:val="0"/>
      <w:divBdr>
        <w:top w:val="none" w:sz="0" w:space="0" w:color="auto"/>
        <w:left w:val="none" w:sz="0" w:space="0" w:color="auto"/>
        <w:bottom w:val="none" w:sz="0" w:space="0" w:color="auto"/>
        <w:right w:val="none" w:sz="0" w:space="0" w:color="auto"/>
      </w:divBdr>
    </w:div>
    <w:div w:id="1751777482">
      <w:bodyDiv w:val="1"/>
      <w:marLeft w:val="0"/>
      <w:marRight w:val="0"/>
      <w:marTop w:val="0"/>
      <w:marBottom w:val="0"/>
      <w:divBdr>
        <w:top w:val="none" w:sz="0" w:space="0" w:color="auto"/>
        <w:left w:val="none" w:sz="0" w:space="0" w:color="auto"/>
        <w:bottom w:val="none" w:sz="0" w:space="0" w:color="auto"/>
        <w:right w:val="none" w:sz="0" w:space="0" w:color="auto"/>
      </w:divBdr>
    </w:div>
    <w:div w:id="2024041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3E0911-252B-4ADB-8905-D486B0E3F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940</Words>
  <Characters>5175</Characters>
  <Application>Microsoft Office Word</Application>
  <DocSecurity>0</DocSecurity>
  <Lines>43</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Gemeente Amsterdam</Company>
  <LinksUpToDate>false</LinksUpToDate>
  <CharactersWithSpaces>6103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Wiese, Marco</dc:creator>
  <cp:lastModifiedBy>Paul de Jong</cp:lastModifiedBy>
  <cp:revision>3</cp:revision>
  <dcterms:created xsi:type="dcterms:W3CDTF">2023-03-21T16:23:00Z</dcterms:created>
  <dcterms:modified xsi:type="dcterms:W3CDTF">2023-12-26T13:56:00Z</dcterms:modified>
</cp:coreProperties>
</file>